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274" w:rsidRPr="009225B4" w:rsidRDefault="001066A9" w:rsidP="007E0993">
      <w:pPr>
        <w:pStyle w:val="INKBijlage"/>
        <w:spacing w:line="360" w:lineRule="auto"/>
        <w:rPr>
          <w:rFonts w:ascii="RijksoverheidSansText" w:hAnsi="RijksoverheidSansText" w:cs="Arial"/>
        </w:rPr>
      </w:pPr>
      <w:bookmarkStart w:id="0" w:name="_Ref428276996"/>
      <w:bookmarkStart w:id="1" w:name="_Toc428898298"/>
      <w:bookmarkStart w:id="2" w:name="_Toc5785649"/>
      <w:r w:rsidRPr="009225B4">
        <w:rPr>
          <w:rFonts w:ascii="RijksoverheidSansText" w:hAnsi="RijksoverheidSansText" w:cs="Arial"/>
        </w:rPr>
        <w:t>Bijlage 11</w:t>
      </w:r>
      <w:r w:rsidR="007E0993" w:rsidRPr="009225B4">
        <w:rPr>
          <w:rFonts w:ascii="RijksoverheidSansText" w:hAnsi="RijksoverheidSansText" w:cs="Arial"/>
        </w:rPr>
        <w:tab/>
      </w:r>
      <w:bookmarkEnd w:id="0"/>
      <w:bookmarkEnd w:id="1"/>
      <w:bookmarkEnd w:id="2"/>
      <w:r w:rsidRPr="009225B4">
        <w:rPr>
          <w:rFonts w:ascii="RijksoverheidSansText" w:hAnsi="RijksoverheidSansText" w:cs="Arial"/>
        </w:rPr>
        <w:t>Beantwoording Wensen</w:t>
      </w:r>
    </w:p>
    <w:p w:rsidR="00525274" w:rsidRPr="009225B4" w:rsidRDefault="00525274" w:rsidP="00525274">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Dit formulier dient gebruikt te worde</w:t>
      </w:r>
      <w:r w:rsidR="009225B4">
        <w:rPr>
          <w:rFonts w:ascii="RijksoverheidSansText" w:hAnsi="RijksoverheidSansText" w:cs="BAFCC A+ Univers"/>
          <w:color w:val="000000"/>
          <w:spacing w:val="5"/>
        </w:rPr>
        <w:t>n voor de beantwoording van de W</w:t>
      </w:r>
      <w:r w:rsidRPr="009225B4">
        <w:rPr>
          <w:rFonts w:ascii="RijksoverheidSansText" w:hAnsi="RijksoverheidSansText" w:cs="BAFCC A+ Univers"/>
          <w:color w:val="000000"/>
          <w:spacing w:val="5"/>
        </w:rPr>
        <w:t xml:space="preserve">ensen. Het is toegestaan om aparte </w:t>
      </w:r>
      <w:r w:rsidR="003E7A05" w:rsidRPr="009225B4">
        <w:rPr>
          <w:rFonts w:ascii="RijksoverheidSansText" w:hAnsi="RijksoverheidSansText" w:cs="BAFCC A+ Univers"/>
          <w:color w:val="000000"/>
          <w:spacing w:val="5"/>
        </w:rPr>
        <w:t>b</w:t>
      </w:r>
      <w:r w:rsidRPr="009225B4">
        <w:rPr>
          <w:rFonts w:ascii="RijksoverheidSansText" w:hAnsi="RijksoverheidSansText" w:cs="BAFCC A+ Univers"/>
          <w:color w:val="000000"/>
          <w:spacing w:val="5"/>
        </w:rPr>
        <w:t xml:space="preserve">ijlagen te verstrekken als onderdeel van de beantwoording van de wens onder voorwaarde dat in dit formulier duidelijk is aangegeven wat de naam van de </w:t>
      </w:r>
      <w:r w:rsidR="003E7A05" w:rsidRPr="009225B4">
        <w:rPr>
          <w:rFonts w:ascii="RijksoverheidSansText" w:hAnsi="RijksoverheidSansText" w:cs="BAFCC A+ Univers"/>
          <w:color w:val="000000"/>
          <w:spacing w:val="5"/>
        </w:rPr>
        <w:t>b</w:t>
      </w:r>
      <w:r w:rsidRPr="009225B4">
        <w:rPr>
          <w:rFonts w:ascii="RijksoverheidSansText" w:hAnsi="RijksoverheidSansText" w:cs="BAFCC A+ Univers"/>
          <w:color w:val="000000"/>
          <w:spacing w:val="5"/>
        </w:rPr>
        <w:t>ijlage is en op welke locatie in de bijlage het betreffende onderdeel van de beantwoording te vinden is.</w:t>
      </w:r>
    </w:p>
    <w:p w:rsidR="00525274" w:rsidRPr="009225B4" w:rsidRDefault="00525274" w:rsidP="00525274">
      <w:pPr>
        <w:autoSpaceDE w:val="0"/>
        <w:autoSpaceDN w:val="0"/>
        <w:adjustRightInd w:val="0"/>
        <w:spacing w:line="360" w:lineRule="auto"/>
        <w:rPr>
          <w:rFonts w:ascii="RijksoverheidSansText" w:hAnsi="RijksoverheidSansText" w:cs="BAFCC A+ Univers"/>
          <w:color w:val="000000"/>
          <w:spacing w:val="5"/>
        </w:rPr>
      </w:pPr>
    </w:p>
    <w:p w:rsidR="00F14030" w:rsidRPr="009225B4" w:rsidRDefault="00525274" w:rsidP="003E7A05">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 xml:space="preserve">De beantwoording op de wensen dient in te gaan op de vraagstelling en de daarbij behorende beoordelingsaspecten. Niet relevante uitweidingen worden niet op prijs gesteld en kunnen leiden tot een lagere beoordeling. </w:t>
      </w:r>
    </w:p>
    <w:p w:rsidR="00F14030" w:rsidRPr="009225B4" w:rsidRDefault="00F14030" w:rsidP="00F14030">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F14030" w:rsidRPr="009225B4" w:rsidTr="00F14030">
        <w:tc>
          <w:tcPr>
            <w:tcW w:w="880" w:type="dxa"/>
            <w:shd w:val="clear" w:color="auto" w:fill="92D050"/>
          </w:tcPr>
          <w:p w:rsidR="00F14030" w:rsidRPr="009225B4" w:rsidRDefault="00F14030"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9225B4" w:rsidRPr="009225B4" w:rsidRDefault="009225B4" w:rsidP="009225B4">
            <w:pPr>
              <w:autoSpaceDE w:val="0"/>
              <w:autoSpaceDN w:val="0"/>
              <w:adjustRightInd w:val="0"/>
              <w:spacing w:line="360" w:lineRule="auto"/>
              <w:rPr>
                <w:rFonts w:ascii="RijksoverheidSansText" w:hAnsi="RijksoverheidSansText"/>
                <w:sz w:val="18"/>
              </w:rPr>
            </w:pPr>
            <w:r w:rsidRPr="009225B4">
              <w:rPr>
                <w:rFonts w:ascii="RijksoverheidSansText" w:hAnsi="RijksoverheidSansText"/>
                <w:sz w:val="18"/>
              </w:rPr>
              <w:t xml:space="preserve">De Opdrachtgever vindt het belangrijk dat de Programmatuur de mogelijkheid biedt om “incident” notificatie specifiek in te richten voor de Opdrachtgever. Beschrijf in hoeverre "incident" notificatie configureerbaar is. </w:t>
            </w:r>
          </w:p>
          <w:p w:rsidR="009225B4" w:rsidRPr="009225B4" w:rsidRDefault="009225B4" w:rsidP="009225B4">
            <w:pPr>
              <w:autoSpaceDE w:val="0"/>
              <w:autoSpaceDN w:val="0"/>
              <w:adjustRightInd w:val="0"/>
              <w:spacing w:line="360" w:lineRule="auto"/>
              <w:rPr>
                <w:rFonts w:ascii="RijksoverheidSansText" w:hAnsi="RijksoverheidSansText"/>
                <w:b/>
                <w:sz w:val="18"/>
              </w:rPr>
            </w:pPr>
          </w:p>
          <w:p w:rsidR="009225B4" w:rsidRPr="009225B4" w:rsidRDefault="009225B4" w:rsidP="009225B4">
            <w:pPr>
              <w:autoSpaceDE w:val="0"/>
              <w:autoSpaceDN w:val="0"/>
              <w:adjustRightInd w:val="0"/>
              <w:spacing w:line="360" w:lineRule="auto"/>
              <w:rPr>
                <w:rFonts w:ascii="RijksoverheidSansText" w:hAnsi="RijksoverheidSansText"/>
                <w:sz w:val="18"/>
              </w:rPr>
            </w:pPr>
            <w:r w:rsidRPr="009225B4">
              <w:rPr>
                <w:rFonts w:ascii="RijksoverheidSansText" w:hAnsi="RijksoverheidSansText"/>
                <w:b/>
                <w:sz w:val="18"/>
              </w:rPr>
              <w:t xml:space="preserve">Beoordelingscriterium: </w:t>
            </w:r>
            <w:r w:rsidRPr="009225B4">
              <w:rPr>
                <w:rFonts w:ascii="RijksoverheidSansText" w:hAnsi="RijksoverheidSansText"/>
                <w:sz w:val="18"/>
              </w:rPr>
              <w:t xml:space="preserve">de mate waarin "incident" notificatie configureerbaar is. </w:t>
            </w:r>
          </w:p>
          <w:p w:rsidR="009225B4" w:rsidRPr="009225B4" w:rsidRDefault="009225B4" w:rsidP="009225B4">
            <w:pPr>
              <w:autoSpaceDE w:val="0"/>
              <w:autoSpaceDN w:val="0"/>
              <w:adjustRightInd w:val="0"/>
              <w:spacing w:line="360" w:lineRule="auto"/>
              <w:rPr>
                <w:rFonts w:ascii="RijksoverheidSansText" w:hAnsi="RijksoverheidSansText"/>
                <w:b/>
                <w:sz w:val="18"/>
              </w:rPr>
            </w:pPr>
          </w:p>
          <w:p w:rsidR="009225B4" w:rsidRPr="009225B4" w:rsidRDefault="009225B4" w:rsidP="009225B4">
            <w:pPr>
              <w:autoSpaceDE w:val="0"/>
              <w:autoSpaceDN w:val="0"/>
              <w:adjustRightInd w:val="0"/>
              <w:spacing w:line="360" w:lineRule="auto"/>
              <w:rPr>
                <w:rFonts w:ascii="RijksoverheidSansText" w:hAnsi="RijksoverheidSansText"/>
                <w:b/>
                <w:sz w:val="18"/>
              </w:rPr>
            </w:pPr>
            <w:r w:rsidRPr="009225B4">
              <w:rPr>
                <w:rFonts w:ascii="RijksoverheidSansText" w:hAnsi="RijksoverheidSansText"/>
                <w:b/>
                <w:sz w:val="18"/>
              </w:rPr>
              <w:t>Beoordeling:</w:t>
            </w:r>
          </w:p>
          <w:p w:rsidR="009225B4" w:rsidRPr="009225B4" w:rsidRDefault="009225B4" w:rsidP="00402442">
            <w:pPr>
              <w:pStyle w:val="Lijstalinea"/>
              <w:numPr>
                <w:ilvl w:val="0"/>
                <w:numId w:val="7"/>
              </w:numPr>
              <w:autoSpaceDE w:val="0"/>
              <w:autoSpaceDN w:val="0"/>
              <w:adjustRightInd w:val="0"/>
              <w:spacing w:line="360" w:lineRule="auto"/>
              <w:rPr>
                <w:rFonts w:ascii="RijksoverheidSansText" w:hAnsi="RijksoverheidSansText"/>
                <w:sz w:val="18"/>
              </w:rPr>
            </w:pPr>
            <w:r w:rsidRPr="009225B4">
              <w:rPr>
                <w:rFonts w:ascii="RijksoverheidSansText" w:hAnsi="RijksoverheidSansText"/>
                <w:sz w:val="18"/>
              </w:rPr>
              <w:t>Incident notificaties kunnen niet afgevangen worden zodat door Opdrachtgever een specifieke manier van afhandeling kan worden gerealiseerd en de specifieke manier van afhandeling kan niet worden gerealiseerd zonder dat het "default" afhandelingsmechanisme van de Programmatuur wordt overgeslagen  = 0 punten;</w:t>
            </w:r>
          </w:p>
          <w:p w:rsidR="009225B4" w:rsidRPr="009225B4" w:rsidRDefault="009225B4" w:rsidP="00402442">
            <w:pPr>
              <w:pStyle w:val="Lijstalinea"/>
              <w:numPr>
                <w:ilvl w:val="0"/>
                <w:numId w:val="7"/>
              </w:numPr>
              <w:autoSpaceDE w:val="0"/>
              <w:autoSpaceDN w:val="0"/>
              <w:adjustRightInd w:val="0"/>
              <w:spacing w:line="360" w:lineRule="auto"/>
              <w:rPr>
                <w:rFonts w:ascii="RijksoverheidSansText" w:hAnsi="RijksoverheidSansText"/>
                <w:sz w:val="18"/>
              </w:rPr>
            </w:pPr>
            <w:r w:rsidRPr="009225B4">
              <w:rPr>
                <w:rFonts w:ascii="RijksoverheidSansText" w:hAnsi="RijksoverheidSansText"/>
                <w:sz w:val="18"/>
              </w:rPr>
              <w:t>Incident notificaties kunnen afgevangen worden zodat door Opdrachtgever een specifieke manier van afhandeling kan worden gerealiseerd = 5 punten;</w:t>
            </w:r>
          </w:p>
          <w:p w:rsidR="009225B4" w:rsidRPr="009225B4" w:rsidRDefault="009225B4" w:rsidP="00402442">
            <w:pPr>
              <w:pStyle w:val="Lijstalinea"/>
              <w:numPr>
                <w:ilvl w:val="0"/>
                <w:numId w:val="7"/>
              </w:numPr>
              <w:autoSpaceDE w:val="0"/>
              <w:autoSpaceDN w:val="0"/>
              <w:adjustRightInd w:val="0"/>
              <w:spacing w:line="360" w:lineRule="auto"/>
              <w:rPr>
                <w:rFonts w:ascii="RijksoverheidSansText" w:hAnsi="RijksoverheidSansText"/>
                <w:sz w:val="18"/>
              </w:rPr>
            </w:pPr>
            <w:r w:rsidRPr="009225B4">
              <w:rPr>
                <w:rFonts w:ascii="RijksoverheidSansText" w:hAnsi="RijksoverheidSansText"/>
                <w:sz w:val="18"/>
              </w:rPr>
              <w:t>De specifieke manier van afhandeling kan ook worden gerealiseerd zonder dat het "default" afhandelingsmechanisme van de Programmatuur wordt overgeslagen = 5 punten;</w:t>
            </w:r>
          </w:p>
          <w:p w:rsidR="00F14030" w:rsidRPr="009225B4" w:rsidRDefault="009225B4" w:rsidP="00402442">
            <w:pPr>
              <w:pStyle w:val="Lijstalinea"/>
              <w:numPr>
                <w:ilvl w:val="0"/>
                <w:numId w:val="7"/>
              </w:numPr>
              <w:spacing w:line="360" w:lineRule="auto"/>
              <w:rPr>
                <w:rFonts w:ascii="RijksoverheidSansText" w:hAnsi="RijksoverheidSansText" w:cs="BAFCC A+ Univers"/>
                <w:color w:val="000000"/>
                <w:sz w:val="20"/>
              </w:rPr>
            </w:pPr>
            <w:r w:rsidRPr="009225B4">
              <w:rPr>
                <w:rFonts w:ascii="RijksoverheidSansText" w:hAnsi="RijksoverheidSansText"/>
                <w:sz w:val="18"/>
              </w:rPr>
              <w:t>Incident notificaties kunnen afgevangen worden zodat door Opdrachtgever een specifieke manier van afhandeling kan worden gerealiseerd en de specifieke manier van afhandeling kan ook worden gerealiseerd zonder dat het "default" afhandelingsmechanisme van de Programmatuur wordt overgeslagen = 10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F14030" w:rsidRPr="009225B4" w:rsidTr="00D73FE3">
        <w:tc>
          <w:tcPr>
            <w:tcW w:w="851" w:type="dxa"/>
            <w:tcBorders>
              <w:top w:val="single" w:sz="4" w:space="0" w:color="auto"/>
              <w:bottom w:val="single" w:sz="4" w:space="0" w:color="auto"/>
            </w:tcBorders>
            <w:shd w:val="clear" w:color="auto" w:fill="92D050"/>
          </w:tcPr>
          <w:p w:rsidR="00F14030" w:rsidRPr="009225B4" w:rsidRDefault="00F14030" w:rsidP="00D73FE3">
            <w:pPr>
              <w:autoSpaceDE w:val="0"/>
              <w:autoSpaceDN w:val="0"/>
              <w:adjustRightInd w:val="0"/>
              <w:spacing w:line="360" w:lineRule="auto"/>
              <w:rPr>
                <w:rFonts w:ascii="RijksoverheidSansText" w:hAnsi="RijksoverheidSansText" w:cs="Arial"/>
                <w:color w:val="000000"/>
                <w:spacing w:val="5"/>
                <w:sz w:val="18"/>
                <w:szCs w:val="18"/>
              </w:rPr>
            </w:pPr>
            <w:bookmarkStart w:id="3" w:name="_GoBack" w:colFirst="0" w:colLast="0"/>
          </w:p>
        </w:tc>
        <w:tc>
          <w:tcPr>
            <w:tcW w:w="8103" w:type="dxa"/>
            <w:tcBorders>
              <w:top w:val="single" w:sz="4" w:space="0" w:color="auto"/>
              <w:bottom w:val="single" w:sz="4" w:space="0" w:color="auto"/>
            </w:tcBorders>
            <w:shd w:val="clear" w:color="auto" w:fill="D9D9D9" w:themeFill="background1" w:themeFillShade="D9"/>
          </w:tcPr>
          <w:p w:rsidR="00F14030" w:rsidRPr="009225B4" w:rsidRDefault="00F14030" w:rsidP="00D73FE3">
            <w:pPr>
              <w:spacing w:line="360" w:lineRule="auto"/>
              <w:rPr>
                <w:rFonts w:ascii="RijksoverheidSansText" w:hAnsi="RijksoverheidSansText" w:cs="Arial"/>
                <w:b/>
              </w:rPr>
            </w:pPr>
            <w:r w:rsidRPr="009225B4">
              <w:rPr>
                <w:rFonts w:ascii="RijksoverheidSansText" w:hAnsi="RijksoverheidSansText" w:cs="Arial"/>
                <w:b/>
              </w:rPr>
              <w:t>Antwoord:</w:t>
            </w: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F14030" w:rsidRPr="009225B4" w:rsidRDefault="00F14030" w:rsidP="00D73FE3">
            <w:pPr>
              <w:spacing w:line="360" w:lineRule="auto"/>
              <w:rPr>
                <w:rFonts w:ascii="RijksoverheidSansText" w:hAnsi="RijksoverheidSansText" w:cs="Arial"/>
              </w:rPr>
            </w:pPr>
          </w:p>
        </w:tc>
      </w:tr>
      <w:bookmarkEnd w:id="3"/>
    </w:tbl>
    <w:p w:rsidR="00F14030" w:rsidRPr="009225B4" w:rsidRDefault="00F14030" w:rsidP="00F14030">
      <w:pPr>
        <w:pStyle w:val="Geenafstand"/>
        <w:rPr>
          <w:rFonts w:ascii="RijksoverheidSansText" w:hAnsi="RijksoverheidSansText"/>
        </w:rPr>
      </w:pPr>
    </w:p>
    <w:p w:rsidR="00F14030" w:rsidRPr="009225B4" w:rsidRDefault="00F14030" w:rsidP="00F14030">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F14030" w:rsidRPr="009225B4" w:rsidTr="00F14030">
        <w:tc>
          <w:tcPr>
            <w:tcW w:w="880" w:type="dxa"/>
            <w:shd w:val="clear" w:color="auto" w:fill="92D050"/>
          </w:tcPr>
          <w:p w:rsidR="00F14030" w:rsidRPr="009225B4" w:rsidRDefault="00F14030"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9225B4" w:rsidRPr="009225B4" w:rsidRDefault="009225B4" w:rsidP="009225B4">
            <w:pPr>
              <w:spacing w:line="360" w:lineRule="auto"/>
              <w:ind w:left="33"/>
              <w:rPr>
                <w:rFonts w:ascii="RijksoverheidSansText" w:hAnsi="RijksoverheidSansText"/>
              </w:rPr>
            </w:pPr>
            <w:r w:rsidRPr="009225B4">
              <w:rPr>
                <w:rFonts w:ascii="RijksoverheidSansText" w:hAnsi="RijksoverheidSansText"/>
              </w:rPr>
              <w:t xml:space="preserve">De Opdrachtgever vindt het belangrijk dat de artifacts die met de Programmatuur zijn ontwikkeld, voldoen aan de Recovery Point Objective (RPO) doelstelling van geen dataverlies. Beschrijf in hoeverre dataverlies wordt voorkomen. </w:t>
            </w:r>
          </w:p>
          <w:p w:rsidR="009225B4" w:rsidRPr="009225B4" w:rsidRDefault="009225B4" w:rsidP="009225B4">
            <w:pPr>
              <w:spacing w:line="360" w:lineRule="auto"/>
              <w:ind w:left="360" w:hanging="360"/>
              <w:rPr>
                <w:rFonts w:ascii="RijksoverheidSansText" w:hAnsi="RijksoverheidSansText"/>
                <w:b/>
              </w:rPr>
            </w:pPr>
          </w:p>
          <w:p w:rsidR="009225B4" w:rsidRPr="009225B4" w:rsidRDefault="009225B4" w:rsidP="009225B4">
            <w:pPr>
              <w:spacing w:line="360" w:lineRule="auto"/>
              <w:ind w:left="360" w:hanging="360"/>
              <w:rPr>
                <w:rFonts w:ascii="RijksoverheidSansText" w:hAnsi="RijksoverheidSansText"/>
                <w:b/>
              </w:rPr>
            </w:pPr>
            <w:r w:rsidRPr="009225B4">
              <w:rPr>
                <w:rFonts w:ascii="RijksoverheidSansText" w:hAnsi="RijksoverheidSansText"/>
                <w:b/>
              </w:rPr>
              <w:t xml:space="preserve">Beoordelingscriterium: </w:t>
            </w:r>
            <w:r w:rsidRPr="009225B4">
              <w:rPr>
                <w:rFonts w:ascii="RijksoverheidSansText" w:hAnsi="RijksoverheidSansText"/>
              </w:rPr>
              <w:t>De mate waarin dataverlies wordt voorkomen.</w:t>
            </w:r>
          </w:p>
          <w:p w:rsidR="009225B4" w:rsidRPr="009225B4" w:rsidRDefault="009225B4" w:rsidP="009225B4">
            <w:pPr>
              <w:spacing w:line="360" w:lineRule="auto"/>
              <w:ind w:left="360" w:hanging="360"/>
              <w:rPr>
                <w:rFonts w:ascii="RijksoverheidSansText" w:hAnsi="RijksoverheidSansText"/>
                <w:b/>
              </w:rPr>
            </w:pPr>
          </w:p>
          <w:p w:rsidR="009225B4" w:rsidRPr="009225B4" w:rsidRDefault="009225B4" w:rsidP="009225B4">
            <w:pPr>
              <w:spacing w:line="360" w:lineRule="auto"/>
              <w:ind w:left="360" w:hanging="360"/>
              <w:rPr>
                <w:rFonts w:ascii="RijksoverheidSansText" w:hAnsi="RijksoverheidSansText"/>
                <w:b/>
              </w:rPr>
            </w:pPr>
            <w:r w:rsidRPr="009225B4">
              <w:rPr>
                <w:rFonts w:ascii="RijksoverheidSansText" w:hAnsi="RijksoverheidSansText"/>
                <w:b/>
              </w:rPr>
              <w:t>Beoordeling:</w:t>
            </w:r>
          </w:p>
          <w:p w:rsidR="009225B4" w:rsidRPr="009225B4" w:rsidRDefault="009225B4" w:rsidP="00402442">
            <w:pPr>
              <w:pStyle w:val="Lijstalinea"/>
              <w:numPr>
                <w:ilvl w:val="0"/>
                <w:numId w:val="8"/>
              </w:numPr>
              <w:spacing w:line="360" w:lineRule="auto"/>
              <w:rPr>
                <w:rFonts w:ascii="RijksoverheidSansText" w:hAnsi="RijksoverheidSansText"/>
              </w:rPr>
            </w:pPr>
            <w:r w:rsidRPr="009225B4">
              <w:rPr>
                <w:rFonts w:ascii="RijksoverheidSansText" w:hAnsi="RijksoverheidSansText"/>
              </w:rPr>
              <w:t>dataverlies = 0: 10 punten;</w:t>
            </w:r>
          </w:p>
          <w:p w:rsidR="00F14030" w:rsidRPr="009225B4" w:rsidRDefault="009225B4" w:rsidP="00402442">
            <w:pPr>
              <w:pStyle w:val="Lijstalinea"/>
              <w:numPr>
                <w:ilvl w:val="0"/>
                <w:numId w:val="8"/>
              </w:numPr>
              <w:spacing w:line="360" w:lineRule="auto"/>
              <w:rPr>
                <w:rFonts w:ascii="RijksoverheidSansText" w:hAnsi="RijksoverheidSansText" w:cs="BAFCC A+ Univers"/>
                <w:color w:val="000000"/>
                <w:sz w:val="20"/>
              </w:rPr>
            </w:pPr>
            <w:r w:rsidRPr="009225B4">
              <w:rPr>
                <w:rFonts w:ascii="RijksoverheidSansText" w:hAnsi="RijksoverheidSansText"/>
              </w:rPr>
              <w:t>dataverlies = groter dan 0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F14030" w:rsidRPr="009225B4" w:rsidTr="00D73FE3">
        <w:tc>
          <w:tcPr>
            <w:tcW w:w="851" w:type="dxa"/>
            <w:tcBorders>
              <w:top w:val="single" w:sz="4" w:space="0" w:color="auto"/>
              <w:bottom w:val="single" w:sz="4" w:space="0" w:color="auto"/>
            </w:tcBorders>
            <w:shd w:val="clear" w:color="auto" w:fill="92D050"/>
          </w:tcPr>
          <w:p w:rsidR="00F14030" w:rsidRPr="009225B4" w:rsidRDefault="00F14030" w:rsidP="00D73FE3">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F14030" w:rsidRPr="009225B4" w:rsidRDefault="00F14030" w:rsidP="00D73FE3">
            <w:pPr>
              <w:spacing w:line="360" w:lineRule="auto"/>
              <w:rPr>
                <w:rFonts w:ascii="RijksoverheidSansText" w:hAnsi="RijksoverheidSansText" w:cs="Arial"/>
                <w:b/>
              </w:rPr>
            </w:pPr>
            <w:r w:rsidRPr="009225B4">
              <w:rPr>
                <w:rFonts w:ascii="RijksoverheidSansText" w:hAnsi="RijksoverheidSansText" w:cs="Arial"/>
                <w:b/>
              </w:rPr>
              <w:t>Antwoord:</w:t>
            </w: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F14030" w:rsidRPr="009225B4" w:rsidRDefault="00F14030" w:rsidP="00D73FE3">
            <w:pPr>
              <w:spacing w:line="360" w:lineRule="auto"/>
              <w:rPr>
                <w:rFonts w:ascii="RijksoverheidSansText" w:hAnsi="RijksoverheidSansText" w:cs="Arial"/>
              </w:rPr>
            </w:pPr>
          </w:p>
        </w:tc>
      </w:tr>
    </w:tbl>
    <w:p w:rsidR="00F14030" w:rsidRPr="009225B4" w:rsidRDefault="00F14030" w:rsidP="00F14030">
      <w:pPr>
        <w:pStyle w:val="Geenafstand"/>
        <w:rPr>
          <w:rFonts w:ascii="RijksoverheidSansText" w:hAnsi="RijksoverheidSansText"/>
        </w:rPr>
      </w:pPr>
    </w:p>
    <w:p w:rsidR="003E7A05" w:rsidRPr="009225B4" w:rsidRDefault="003E7A05" w:rsidP="00F14030">
      <w:pPr>
        <w:pStyle w:val="Geenafstand"/>
        <w:rPr>
          <w:rFonts w:ascii="RijksoverheidSansText" w:hAnsi="RijksoverheidSansText"/>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F14030" w:rsidRPr="009225B4" w:rsidTr="00F14030">
        <w:tc>
          <w:tcPr>
            <w:tcW w:w="880" w:type="dxa"/>
            <w:shd w:val="clear" w:color="auto" w:fill="92D050"/>
          </w:tcPr>
          <w:p w:rsidR="00F14030" w:rsidRPr="009225B4" w:rsidRDefault="00F14030"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E13AEF" w:rsidRPr="00E13AEF" w:rsidRDefault="00E13AEF" w:rsidP="00E13AEF">
            <w:p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De Opdrachtgever vindt het belangrijk dat de Programmatuur een voorziening heeft waarmee 'user tasks' op standaard wijze middels een GUI worden gepresenteerd en door Gebruikers kunnen worden behandeld. Beschrijf hoe deze functionaliteit in de Programmatuur is geïntegreerd en op welke wijze 'user tasks' kunnen worden toegekend aan gebruikersgroepen op basis van autorisaties.</w:t>
            </w:r>
          </w:p>
          <w:p w:rsidR="00E13AEF" w:rsidRPr="00E13AEF" w:rsidRDefault="00E13AEF" w:rsidP="00E13AEF">
            <w:p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Beschrijf ook welke mogelijkheden de Programmatuur biedt om een GUI van een 'user task' te ontwikkelen</w:t>
            </w:r>
          </w:p>
          <w:p w:rsidR="00E13AEF" w:rsidRPr="00E13AEF" w:rsidRDefault="00E13AEF" w:rsidP="00E13AEF">
            <w:pPr>
              <w:autoSpaceDE w:val="0"/>
              <w:autoSpaceDN w:val="0"/>
              <w:adjustRightInd w:val="0"/>
              <w:spacing w:line="360" w:lineRule="auto"/>
              <w:rPr>
                <w:rFonts w:ascii="RijksoverheidSansText" w:hAnsi="RijksoverheidSansText" w:cs="Arial"/>
                <w:b/>
                <w:sz w:val="18"/>
                <w:szCs w:val="18"/>
              </w:rPr>
            </w:pPr>
          </w:p>
          <w:p w:rsidR="00E13AEF" w:rsidRPr="00E13AEF" w:rsidRDefault="00E13AEF" w:rsidP="00E13AEF">
            <w:p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b/>
                <w:sz w:val="18"/>
                <w:szCs w:val="18"/>
              </w:rPr>
              <w:t xml:space="preserve">Beoordelingscriterium: </w:t>
            </w:r>
            <w:r w:rsidRPr="00E13AEF">
              <w:rPr>
                <w:rFonts w:ascii="RijksoverheidSansText" w:hAnsi="RijksoverheidSansText" w:cs="Arial"/>
                <w:sz w:val="18"/>
                <w:szCs w:val="18"/>
              </w:rPr>
              <w:t>De mate van ondersteuning bij de ontwikkeling van een 'user workflow’.</w:t>
            </w:r>
          </w:p>
          <w:p w:rsidR="00E13AEF" w:rsidRPr="00E13AEF" w:rsidRDefault="00E13AEF" w:rsidP="00E13AEF">
            <w:pPr>
              <w:autoSpaceDE w:val="0"/>
              <w:autoSpaceDN w:val="0"/>
              <w:adjustRightInd w:val="0"/>
              <w:spacing w:line="360" w:lineRule="auto"/>
              <w:rPr>
                <w:rFonts w:ascii="RijksoverheidSansText" w:hAnsi="RijksoverheidSansText" w:cs="Arial"/>
                <w:b/>
                <w:sz w:val="18"/>
                <w:szCs w:val="18"/>
              </w:rPr>
            </w:pPr>
          </w:p>
          <w:p w:rsidR="00E13AEF" w:rsidRPr="00E13AEF" w:rsidRDefault="00E13AEF" w:rsidP="00E13AEF">
            <w:pPr>
              <w:autoSpaceDE w:val="0"/>
              <w:autoSpaceDN w:val="0"/>
              <w:adjustRightInd w:val="0"/>
              <w:spacing w:line="360" w:lineRule="auto"/>
              <w:rPr>
                <w:rFonts w:ascii="RijksoverheidSansText" w:hAnsi="RijksoverheidSansText" w:cs="Arial"/>
                <w:b/>
                <w:sz w:val="18"/>
                <w:szCs w:val="18"/>
              </w:rPr>
            </w:pPr>
            <w:r w:rsidRPr="00E13AEF">
              <w:rPr>
                <w:rFonts w:ascii="RijksoverheidSansText" w:hAnsi="RijksoverheidSansText" w:cs="Arial"/>
                <w:b/>
                <w:sz w:val="18"/>
                <w:szCs w:val="18"/>
              </w:rPr>
              <w:t>Beoordeling:</w:t>
            </w:r>
          </w:p>
          <w:p w:rsidR="00E13AEF" w:rsidRPr="00E13AEF" w:rsidRDefault="00E13AEF" w:rsidP="00E13AEF">
            <w:pPr>
              <w:autoSpaceDE w:val="0"/>
              <w:autoSpaceDN w:val="0"/>
              <w:adjustRightInd w:val="0"/>
              <w:spacing w:line="360" w:lineRule="auto"/>
              <w:rPr>
                <w:rFonts w:ascii="RijksoverheidSansText" w:hAnsi="RijksoverheidSansText" w:cs="Arial"/>
                <w:b/>
                <w:sz w:val="18"/>
                <w:szCs w:val="18"/>
              </w:rPr>
            </w:pPr>
          </w:p>
          <w:p w:rsidR="00E13AEF" w:rsidRPr="00E13AEF" w:rsidRDefault="00E13AEF" w:rsidP="00E13AEF">
            <w:p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Totaal maximaal 10 punten:</w:t>
            </w:r>
          </w:p>
          <w:p w:rsidR="00E13AEF" w:rsidRPr="00E13AEF" w:rsidRDefault="00E13AEF" w:rsidP="00402442">
            <w:pPr>
              <w:pStyle w:val="Lijstalinea"/>
              <w:numPr>
                <w:ilvl w:val="0"/>
                <w:numId w:val="9"/>
              </w:num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Een standaard portaal als integraal onderdeel van de Programmatuur dat geautoriseerde Gebruikers toegang biedt tot de aan hen toegekende 'user tasks' = 2 punten;</w:t>
            </w:r>
          </w:p>
          <w:p w:rsidR="00E13AEF" w:rsidRPr="00E13AEF" w:rsidRDefault="00E13AEF" w:rsidP="00402442">
            <w:pPr>
              <w:pStyle w:val="Lijstalinea"/>
              <w:numPr>
                <w:ilvl w:val="0"/>
                <w:numId w:val="9"/>
              </w:num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Het portaal biedt standaard functionaliteit voor het definiëren van gebruikersgroepen waaraan taken toebedeeld kunnen worden = 2 punten;</w:t>
            </w:r>
          </w:p>
          <w:p w:rsidR="00E13AEF" w:rsidRPr="00E13AEF" w:rsidRDefault="00E13AEF" w:rsidP="00402442">
            <w:pPr>
              <w:pStyle w:val="Lijstalinea"/>
              <w:numPr>
                <w:ilvl w:val="0"/>
                <w:numId w:val="9"/>
              </w:num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 xml:space="preserve">Het portaal biedt Gebruikers de mogelijkheid om de taaklijst naar eigen inzicht aan te passen, zoals het tonen of verbergen van kolommen. Ook biedt het portaal standaard functionaliteit om specifieke velden behorende tot een taak te tonen en kan daarop taken sorteren = 2 punten; </w:t>
            </w:r>
          </w:p>
          <w:p w:rsidR="00E13AEF" w:rsidRPr="00E13AEF" w:rsidRDefault="00E13AEF" w:rsidP="00402442">
            <w:pPr>
              <w:pStyle w:val="Lijstalinea"/>
              <w:numPr>
                <w:ilvl w:val="0"/>
                <w:numId w:val="9"/>
              </w:num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 xml:space="preserve">Het portaal biedt standaard functionaliteit om door een Gebruiker geclaimde taak toe te kennen aan een andere Gebruiker of toe te kennen aan een team = 2 punten; </w:t>
            </w:r>
          </w:p>
          <w:p w:rsidR="00F14030" w:rsidRPr="009225B4" w:rsidRDefault="00E13AEF" w:rsidP="00402442">
            <w:pPr>
              <w:pStyle w:val="Lijstalinea"/>
              <w:numPr>
                <w:ilvl w:val="0"/>
                <w:numId w:val="9"/>
              </w:numPr>
              <w:spacing w:line="360" w:lineRule="auto"/>
              <w:rPr>
                <w:rFonts w:ascii="RijksoverheidSansText" w:hAnsi="RijksoverheidSansText"/>
                <w:sz w:val="18"/>
                <w:szCs w:val="18"/>
              </w:rPr>
            </w:pPr>
            <w:r w:rsidRPr="00E13AEF">
              <w:rPr>
                <w:rFonts w:ascii="RijksoverheidSansText" w:hAnsi="RijksoverheidSansText" w:cs="Arial"/>
                <w:sz w:val="18"/>
                <w:szCs w:val="18"/>
              </w:rPr>
              <w:lastRenderedPageBreak/>
              <w:t>De Programmatuur biedt ondersteuning bij het samenstellen van de GUI van een 'user task' en biedt de mogelijkheid om schermen ontwikkeld met Angular of een andere GUI framework te gebruiken = 2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F14030" w:rsidRPr="009225B4" w:rsidTr="00D73FE3">
        <w:tc>
          <w:tcPr>
            <w:tcW w:w="851" w:type="dxa"/>
            <w:tcBorders>
              <w:top w:val="single" w:sz="4" w:space="0" w:color="auto"/>
              <w:bottom w:val="single" w:sz="4" w:space="0" w:color="auto"/>
            </w:tcBorders>
            <w:shd w:val="clear" w:color="auto" w:fill="92D050"/>
          </w:tcPr>
          <w:p w:rsidR="00F14030" w:rsidRPr="009225B4" w:rsidRDefault="00F14030" w:rsidP="00D73FE3">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F14030" w:rsidRPr="009225B4" w:rsidRDefault="00F14030" w:rsidP="00D73FE3">
            <w:pPr>
              <w:spacing w:line="360" w:lineRule="auto"/>
              <w:rPr>
                <w:rFonts w:ascii="RijksoverheidSansText" w:hAnsi="RijksoverheidSansText" w:cs="Arial"/>
                <w:b/>
              </w:rPr>
            </w:pPr>
            <w:r w:rsidRPr="009225B4">
              <w:rPr>
                <w:rFonts w:ascii="RijksoverheidSansText" w:hAnsi="RijksoverheidSansText" w:cs="Arial"/>
                <w:b/>
              </w:rPr>
              <w:t>Antwoord:</w:t>
            </w: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F14030" w:rsidRPr="009225B4" w:rsidRDefault="00F14030" w:rsidP="00D73FE3">
            <w:pPr>
              <w:spacing w:line="360" w:lineRule="auto"/>
              <w:rPr>
                <w:rFonts w:ascii="RijksoverheidSansText" w:hAnsi="RijksoverheidSansText" w:cs="Arial"/>
              </w:rPr>
            </w:pPr>
          </w:p>
        </w:tc>
      </w:tr>
    </w:tbl>
    <w:p w:rsidR="008D78C1" w:rsidRPr="009225B4" w:rsidRDefault="008D78C1" w:rsidP="00F14030">
      <w:pPr>
        <w:pStyle w:val="Geenafstand"/>
        <w:rPr>
          <w:rFonts w:ascii="RijksoverheidSansText" w:hAnsi="RijksoverheidSansText"/>
        </w:rPr>
      </w:pPr>
    </w:p>
    <w:p w:rsidR="008D78C1" w:rsidRPr="009225B4" w:rsidRDefault="008D78C1" w:rsidP="008D78C1">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8D78C1" w:rsidRPr="009225B4" w:rsidTr="008D78C1">
        <w:tc>
          <w:tcPr>
            <w:tcW w:w="880" w:type="dxa"/>
            <w:shd w:val="clear" w:color="auto" w:fill="92D050"/>
          </w:tcPr>
          <w:p w:rsidR="008D78C1" w:rsidRPr="009225B4" w:rsidRDefault="008D78C1"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E13AEF" w:rsidRPr="00E13AEF" w:rsidRDefault="00E13AEF" w:rsidP="00E13AEF">
            <w:p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De Opdrachtgever vindt het belangrijk dat de Programmatuur DB2 op z/OS ondersteunt. Geef aan of de Programmatuur DB2 op z/OS ondersteunt.</w:t>
            </w:r>
          </w:p>
          <w:p w:rsidR="00E13AEF" w:rsidRPr="00E13AEF" w:rsidRDefault="00E13AEF" w:rsidP="00E13AEF">
            <w:pPr>
              <w:autoSpaceDE w:val="0"/>
              <w:autoSpaceDN w:val="0"/>
              <w:adjustRightInd w:val="0"/>
              <w:spacing w:line="360" w:lineRule="auto"/>
              <w:rPr>
                <w:rFonts w:ascii="RijksoverheidSansText" w:hAnsi="RijksoverheidSansText" w:cs="Arial"/>
                <w:b/>
                <w:sz w:val="18"/>
                <w:szCs w:val="18"/>
              </w:rPr>
            </w:pPr>
          </w:p>
          <w:p w:rsidR="00E13AEF" w:rsidRPr="00E13AEF" w:rsidRDefault="00E13AEF" w:rsidP="00E13AEF">
            <w:pPr>
              <w:autoSpaceDE w:val="0"/>
              <w:autoSpaceDN w:val="0"/>
              <w:adjustRightInd w:val="0"/>
              <w:spacing w:line="360" w:lineRule="auto"/>
              <w:rPr>
                <w:rFonts w:ascii="RijksoverheidSansText" w:hAnsi="RijksoverheidSansText" w:cs="Arial"/>
                <w:b/>
                <w:sz w:val="18"/>
                <w:szCs w:val="18"/>
              </w:rPr>
            </w:pPr>
            <w:r w:rsidRPr="00E13AEF">
              <w:rPr>
                <w:rFonts w:ascii="RijksoverheidSansText" w:hAnsi="RijksoverheidSansText" w:cs="Arial"/>
                <w:b/>
                <w:sz w:val="18"/>
                <w:szCs w:val="18"/>
              </w:rPr>
              <w:t>Beoordeling:</w:t>
            </w:r>
          </w:p>
          <w:p w:rsidR="00E13AEF" w:rsidRPr="00E13AEF" w:rsidRDefault="00E13AEF" w:rsidP="00402442">
            <w:pPr>
              <w:pStyle w:val="Lijstalinea"/>
              <w:numPr>
                <w:ilvl w:val="0"/>
                <w:numId w:val="10"/>
              </w:numPr>
              <w:autoSpaceDE w:val="0"/>
              <w:autoSpaceDN w:val="0"/>
              <w:adjustRightInd w:val="0"/>
              <w:spacing w:line="360" w:lineRule="auto"/>
              <w:rPr>
                <w:rFonts w:ascii="RijksoverheidSansText" w:hAnsi="RijksoverheidSansText" w:cs="Arial"/>
                <w:sz w:val="18"/>
                <w:szCs w:val="18"/>
              </w:rPr>
            </w:pPr>
            <w:r w:rsidRPr="00E13AEF">
              <w:rPr>
                <w:rFonts w:ascii="RijksoverheidSansText" w:hAnsi="RijksoverheidSansText" w:cs="Arial"/>
                <w:sz w:val="18"/>
                <w:szCs w:val="18"/>
              </w:rPr>
              <w:t>Ja = 10 punten;</w:t>
            </w:r>
          </w:p>
          <w:p w:rsidR="008D78C1" w:rsidRPr="009225B4" w:rsidRDefault="00E13AEF" w:rsidP="00402442">
            <w:pPr>
              <w:pStyle w:val="Lijstalinea"/>
              <w:numPr>
                <w:ilvl w:val="0"/>
                <w:numId w:val="10"/>
              </w:numPr>
              <w:spacing w:line="360" w:lineRule="auto"/>
              <w:rPr>
                <w:rFonts w:ascii="RijksoverheidSansText" w:hAnsi="RijksoverheidSansText" w:cs="BAFCC A+ Univers"/>
                <w:color w:val="000000"/>
                <w:sz w:val="20"/>
              </w:rPr>
            </w:pPr>
            <w:r w:rsidRPr="00E13AEF">
              <w:rPr>
                <w:rFonts w:ascii="RijksoverheidSansText" w:hAnsi="RijksoverheidSansText" w:cs="Arial"/>
                <w:sz w:val="18"/>
                <w:szCs w:val="18"/>
              </w:rPr>
              <w:t>Nee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8D78C1" w:rsidRPr="009225B4" w:rsidTr="00D73FE3">
        <w:tc>
          <w:tcPr>
            <w:tcW w:w="851" w:type="dxa"/>
            <w:tcBorders>
              <w:top w:val="single" w:sz="4" w:space="0" w:color="auto"/>
              <w:bottom w:val="single" w:sz="4" w:space="0" w:color="auto"/>
            </w:tcBorders>
            <w:shd w:val="clear" w:color="auto" w:fill="92D050"/>
          </w:tcPr>
          <w:p w:rsidR="008D78C1" w:rsidRPr="009225B4" w:rsidRDefault="008D78C1" w:rsidP="00D73FE3">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8D78C1" w:rsidRPr="009225B4" w:rsidRDefault="008D78C1" w:rsidP="00D73FE3">
            <w:pPr>
              <w:spacing w:line="360" w:lineRule="auto"/>
              <w:rPr>
                <w:rFonts w:ascii="RijksoverheidSansText" w:hAnsi="RijksoverheidSansText" w:cs="Arial"/>
                <w:b/>
              </w:rPr>
            </w:pPr>
            <w:r w:rsidRPr="009225B4">
              <w:rPr>
                <w:rFonts w:ascii="RijksoverheidSansText" w:hAnsi="RijksoverheidSansText" w:cs="Arial"/>
                <w:b/>
              </w:rPr>
              <w:t>Antwoord:</w:t>
            </w: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3E7A05" w:rsidRPr="009225B4" w:rsidRDefault="003E7A05" w:rsidP="00D73FE3">
            <w:pPr>
              <w:spacing w:line="360" w:lineRule="auto"/>
              <w:rPr>
                <w:rFonts w:ascii="RijksoverheidSansText" w:hAnsi="RijksoverheidSansText" w:cs="Arial"/>
                <w:b/>
              </w:rPr>
            </w:pPr>
          </w:p>
          <w:p w:rsidR="008D78C1" w:rsidRPr="009225B4" w:rsidRDefault="008D78C1" w:rsidP="00D73FE3">
            <w:pPr>
              <w:spacing w:line="360" w:lineRule="auto"/>
              <w:rPr>
                <w:rFonts w:ascii="RijksoverheidSansText" w:hAnsi="RijksoverheidSansText" w:cs="Arial"/>
              </w:rPr>
            </w:pPr>
          </w:p>
        </w:tc>
      </w:tr>
    </w:tbl>
    <w:p w:rsidR="001962D2" w:rsidRPr="009225B4" w:rsidRDefault="001962D2" w:rsidP="008D78C1">
      <w:pPr>
        <w:pStyle w:val="Geenafstand"/>
        <w:rPr>
          <w:rFonts w:ascii="RijksoverheidSansText" w:hAnsi="RijksoverheidSansText"/>
        </w:rPr>
      </w:pPr>
    </w:p>
    <w:p w:rsidR="003E7A05" w:rsidRPr="009225B4" w:rsidRDefault="003E7A05" w:rsidP="008D78C1">
      <w:pPr>
        <w:pStyle w:val="Geenafstand"/>
        <w:rPr>
          <w:rFonts w:ascii="RijksoverheidSansText" w:hAnsi="RijksoverheidSansText"/>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3E7A05" w:rsidRPr="009225B4" w:rsidTr="00E77A38">
        <w:tc>
          <w:tcPr>
            <w:tcW w:w="880" w:type="dxa"/>
            <w:shd w:val="clear" w:color="auto" w:fill="92D050"/>
          </w:tcPr>
          <w:p w:rsidR="003E7A05" w:rsidRPr="009225B4" w:rsidRDefault="003E7A05"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E13AEF" w:rsidRPr="00E13AEF" w:rsidRDefault="00E13AEF" w:rsidP="00E13AEF">
            <w:p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De Opdrachtgever vindt het belangrijk dat het toevoegen van additionele infra resources (zoals CPU en geheugen) een merkbaar positief effect heeft op de Performance van de artifacts die met de Programmatuur zijn ontwikkeld. Beschrijf:</w:t>
            </w:r>
          </w:p>
          <w:p w:rsidR="00E13AEF" w:rsidRPr="00E13AEF" w:rsidRDefault="00E13AEF" w:rsidP="00402442">
            <w:pPr>
              <w:pStyle w:val="Lijstalinea"/>
              <w:numPr>
                <w:ilvl w:val="0"/>
                <w:numId w:val="11"/>
              </w:num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De minimaal benodigde infra resources om aan de Performance eis van 100 transacties per seconde te kunnen voldoen;</w:t>
            </w:r>
          </w:p>
          <w:p w:rsidR="00E13AEF" w:rsidRPr="00E13AEF" w:rsidRDefault="00E13AEF" w:rsidP="00402442">
            <w:pPr>
              <w:pStyle w:val="Lijstalinea"/>
              <w:numPr>
                <w:ilvl w:val="0"/>
                <w:numId w:val="11"/>
              </w:num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De minimaal benodigde additionele infra resources om aan de Performance eis van 150 transacties per seconde (+50%) te kunnen voldoen;</w:t>
            </w:r>
          </w:p>
          <w:p w:rsidR="00E13AEF" w:rsidRPr="00E13AEF" w:rsidRDefault="00E13AEF" w:rsidP="00402442">
            <w:pPr>
              <w:pStyle w:val="Lijstalinea"/>
              <w:numPr>
                <w:ilvl w:val="0"/>
                <w:numId w:val="11"/>
              </w:num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De minimaal benodigde additionele infra resources om aan de Performance eis van 200 transacties per seconde (+ 100%) te kunnen voldoen;</w:t>
            </w:r>
          </w:p>
          <w:p w:rsidR="00E13AEF" w:rsidRPr="00E13AEF" w:rsidRDefault="00E13AEF" w:rsidP="00E13AEF">
            <w:pPr>
              <w:autoSpaceDE w:val="0"/>
              <w:autoSpaceDN w:val="0"/>
              <w:adjustRightInd w:val="0"/>
              <w:spacing w:line="360" w:lineRule="auto"/>
              <w:rPr>
                <w:rFonts w:ascii="RijksoverheidSansText" w:hAnsi="RijksoverheidSansText"/>
                <w:b/>
                <w:sz w:val="18"/>
              </w:rPr>
            </w:pPr>
          </w:p>
          <w:p w:rsidR="00E13AEF" w:rsidRPr="00E13AEF" w:rsidRDefault="00E13AEF" w:rsidP="00E13AEF">
            <w:pPr>
              <w:autoSpaceDE w:val="0"/>
              <w:autoSpaceDN w:val="0"/>
              <w:adjustRightInd w:val="0"/>
              <w:spacing w:line="360" w:lineRule="auto"/>
              <w:rPr>
                <w:rFonts w:ascii="RijksoverheidSansText" w:hAnsi="RijksoverheidSansText"/>
                <w:b/>
                <w:sz w:val="18"/>
              </w:rPr>
            </w:pPr>
            <w:r w:rsidRPr="00E13AEF">
              <w:rPr>
                <w:rFonts w:ascii="RijksoverheidSansText" w:hAnsi="RijksoverheidSansText"/>
                <w:b/>
                <w:sz w:val="18"/>
              </w:rPr>
              <w:t xml:space="preserve">Beoordelingscriterium: </w:t>
            </w:r>
            <w:r w:rsidRPr="00E13AEF">
              <w:rPr>
                <w:rFonts w:ascii="RijksoverheidSansText" w:hAnsi="RijksoverheidSansText"/>
                <w:sz w:val="18"/>
              </w:rPr>
              <w:t>verhouding tussen additionele infra resources vs. verbeterde Performance (de richtingscoëfficiënt (Rc))</w:t>
            </w:r>
          </w:p>
          <w:p w:rsidR="00E13AEF" w:rsidRPr="00E13AEF" w:rsidRDefault="00E13AEF" w:rsidP="00E13AEF">
            <w:pPr>
              <w:autoSpaceDE w:val="0"/>
              <w:autoSpaceDN w:val="0"/>
              <w:adjustRightInd w:val="0"/>
              <w:spacing w:line="360" w:lineRule="auto"/>
              <w:rPr>
                <w:rFonts w:ascii="RijksoverheidSansText" w:hAnsi="RijksoverheidSansText"/>
                <w:b/>
                <w:sz w:val="18"/>
              </w:rPr>
            </w:pPr>
          </w:p>
          <w:p w:rsidR="00E13AEF" w:rsidRPr="00E13AEF" w:rsidRDefault="00E13AEF" w:rsidP="00E13AEF">
            <w:p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lastRenderedPageBreak/>
              <w:t>Rc = 1 &gt; indien er 2x zoveel infra resources benodigd zijn om de Performance te verdubbelen</w:t>
            </w:r>
          </w:p>
          <w:p w:rsidR="00E13AEF" w:rsidRPr="00E13AEF" w:rsidRDefault="00E13AEF" w:rsidP="00E13AEF">
            <w:p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Rc = 0,5 &gt; indien er 4x zoveel infra resources benodigd zijn om de Performance te verdubbelen.</w:t>
            </w:r>
          </w:p>
          <w:p w:rsidR="00E13AEF" w:rsidRPr="00E13AEF" w:rsidRDefault="00E13AEF" w:rsidP="00E13AEF">
            <w:pPr>
              <w:autoSpaceDE w:val="0"/>
              <w:autoSpaceDN w:val="0"/>
              <w:adjustRightInd w:val="0"/>
              <w:spacing w:line="360" w:lineRule="auto"/>
              <w:rPr>
                <w:rFonts w:ascii="RijksoverheidSansText" w:hAnsi="RijksoverheidSansText"/>
                <w:b/>
                <w:sz w:val="18"/>
              </w:rPr>
            </w:pPr>
          </w:p>
          <w:p w:rsidR="00E13AEF" w:rsidRPr="00E13AEF" w:rsidRDefault="00E13AEF" w:rsidP="00E13AEF">
            <w:pPr>
              <w:autoSpaceDE w:val="0"/>
              <w:autoSpaceDN w:val="0"/>
              <w:adjustRightInd w:val="0"/>
              <w:spacing w:line="360" w:lineRule="auto"/>
              <w:rPr>
                <w:rFonts w:ascii="RijksoverheidSansText" w:hAnsi="RijksoverheidSansText"/>
                <w:b/>
                <w:sz w:val="18"/>
              </w:rPr>
            </w:pPr>
            <w:r w:rsidRPr="00E13AEF">
              <w:rPr>
                <w:rFonts w:ascii="RijksoverheidSansText" w:hAnsi="RijksoverheidSansText"/>
                <w:b/>
                <w:sz w:val="18"/>
              </w:rPr>
              <w:t>Beoordeling:</w:t>
            </w:r>
          </w:p>
          <w:p w:rsidR="00E13AEF" w:rsidRPr="00E13AEF" w:rsidRDefault="00E13AEF" w:rsidP="00402442">
            <w:pPr>
              <w:pStyle w:val="Lijstalinea"/>
              <w:numPr>
                <w:ilvl w:val="0"/>
                <w:numId w:val="12"/>
              </w:num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Rc 0,9 - 1 is 10 punten;</w:t>
            </w:r>
          </w:p>
          <w:p w:rsidR="00E13AEF" w:rsidRPr="00E13AEF" w:rsidRDefault="00E13AEF" w:rsidP="00402442">
            <w:pPr>
              <w:pStyle w:val="Lijstalinea"/>
              <w:numPr>
                <w:ilvl w:val="0"/>
                <w:numId w:val="12"/>
              </w:num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Rc 0,8 tot 0,9 is 9 punten;</w:t>
            </w:r>
          </w:p>
          <w:p w:rsidR="00E13AEF" w:rsidRPr="00E13AEF" w:rsidRDefault="00E13AEF" w:rsidP="00402442">
            <w:pPr>
              <w:pStyle w:val="Lijstalinea"/>
              <w:numPr>
                <w:ilvl w:val="0"/>
                <w:numId w:val="12"/>
              </w:num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Rc 0,7 tot 0,8 is 6 punten;</w:t>
            </w:r>
          </w:p>
          <w:p w:rsidR="00E13AEF" w:rsidRPr="00E13AEF" w:rsidRDefault="00E13AEF" w:rsidP="00402442">
            <w:pPr>
              <w:pStyle w:val="Lijstalinea"/>
              <w:numPr>
                <w:ilvl w:val="0"/>
                <w:numId w:val="12"/>
              </w:numPr>
              <w:autoSpaceDE w:val="0"/>
              <w:autoSpaceDN w:val="0"/>
              <w:adjustRightInd w:val="0"/>
              <w:spacing w:line="360" w:lineRule="auto"/>
              <w:rPr>
                <w:rFonts w:ascii="RijksoverheidSansText" w:hAnsi="RijksoverheidSansText"/>
                <w:sz w:val="18"/>
              </w:rPr>
            </w:pPr>
            <w:r w:rsidRPr="00E13AEF">
              <w:rPr>
                <w:rFonts w:ascii="RijksoverheidSansText" w:hAnsi="RijksoverheidSansText"/>
                <w:sz w:val="18"/>
              </w:rPr>
              <w:t>Rc 0,6 tot 0,7 is 3 punten;</w:t>
            </w:r>
          </w:p>
          <w:p w:rsidR="003E7A05" w:rsidRPr="00E13AEF" w:rsidRDefault="00E13AEF" w:rsidP="00402442">
            <w:pPr>
              <w:pStyle w:val="Lijstalinea"/>
              <w:numPr>
                <w:ilvl w:val="0"/>
                <w:numId w:val="12"/>
              </w:numPr>
              <w:autoSpaceDE w:val="0"/>
              <w:autoSpaceDN w:val="0"/>
              <w:adjustRightInd w:val="0"/>
              <w:spacing w:line="360" w:lineRule="auto"/>
              <w:rPr>
                <w:rFonts w:ascii="RijksoverheidSansText" w:hAnsi="RijksoverheidSansText"/>
                <w:b/>
                <w:sz w:val="18"/>
              </w:rPr>
            </w:pPr>
            <w:r w:rsidRPr="00E13AEF">
              <w:rPr>
                <w:rFonts w:ascii="RijksoverheidSansText" w:hAnsi="RijksoverheidSansText"/>
                <w:sz w:val="18"/>
              </w:rPr>
              <w:t>Rc lager dan 0,6 is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3E7A05" w:rsidRPr="009225B4" w:rsidTr="00E77A38">
        <w:tc>
          <w:tcPr>
            <w:tcW w:w="851" w:type="dxa"/>
            <w:tcBorders>
              <w:top w:val="single" w:sz="4" w:space="0" w:color="auto"/>
              <w:bottom w:val="single" w:sz="4" w:space="0" w:color="auto"/>
            </w:tcBorders>
            <w:shd w:val="clear" w:color="auto" w:fill="92D050"/>
          </w:tcPr>
          <w:p w:rsidR="003E7A05" w:rsidRPr="009225B4" w:rsidRDefault="003E7A05" w:rsidP="00E77A38">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3E7A05" w:rsidRPr="009225B4" w:rsidRDefault="003E7A05" w:rsidP="00E77A38">
            <w:pPr>
              <w:spacing w:line="360" w:lineRule="auto"/>
              <w:rPr>
                <w:rFonts w:ascii="RijksoverheidSansText" w:hAnsi="RijksoverheidSansText" w:cs="Arial"/>
                <w:b/>
              </w:rPr>
            </w:pPr>
            <w:r w:rsidRPr="009225B4">
              <w:rPr>
                <w:rFonts w:ascii="RijksoverheidSansText" w:hAnsi="RijksoverheidSansText" w:cs="Arial"/>
                <w:b/>
              </w:rPr>
              <w:t>Antwoord:</w:t>
            </w: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b/>
              </w:rPr>
            </w:pPr>
          </w:p>
          <w:p w:rsidR="003E7A05" w:rsidRPr="009225B4" w:rsidRDefault="003E7A05" w:rsidP="00E77A38">
            <w:pPr>
              <w:spacing w:line="360" w:lineRule="auto"/>
              <w:rPr>
                <w:rFonts w:ascii="RijksoverheidSansText" w:hAnsi="RijksoverheidSansText" w:cs="Arial"/>
              </w:rPr>
            </w:pPr>
          </w:p>
        </w:tc>
      </w:tr>
    </w:tbl>
    <w:p w:rsidR="003E7A05" w:rsidRPr="009225B4" w:rsidRDefault="003E7A05" w:rsidP="008D78C1">
      <w:pPr>
        <w:pStyle w:val="Geenafstand"/>
        <w:rPr>
          <w:rFonts w:ascii="RijksoverheidSansText" w:hAnsi="RijksoverheidSansText"/>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9B2F24" w:rsidRPr="009225B4" w:rsidTr="005925EA">
        <w:tc>
          <w:tcPr>
            <w:tcW w:w="880" w:type="dxa"/>
            <w:shd w:val="clear" w:color="auto" w:fill="92D050"/>
          </w:tcPr>
          <w:p w:rsidR="009B2F24" w:rsidRPr="009225B4" w:rsidRDefault="009B2F24"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632076" w:rsidRPr="00632076" w:rsidRDefault="00632076" w:rsidP="00632076">
            <w:pPr>
              <w:autoSpaceDE w:val="0"/>
              <w:autoSpaceDN w:val="0"/>
              <w:adjustRightInd w:val="0"/>
              <w:spacing w:line="360" w:lineRule="auto"/>
              <w:rPr>
                <w:rFonts w:ascii="RijksoverheidSansText" w:hAnsi="RijksoverheidSansText"/>
                <w:sz w:val="18"/>
              </w:rPr>
            </w:pPr>
            <w:r w:rsidRPr="00632076">
              <w:rPr>
                <w:rFonts w:ascii="RijksoverheidSansText" w:hAnsi="RijksoverheidSansText"/>
                <w:sz w:val="18"/>
              </w:rPr>
              <w:t xml:space="preserve">De Opdrachtgever vindt het belangrijk dat de Programmatuur de mogelijkheid biedt om de voor Opdrachtgever niet noodzakelijke (functionele) onderdelen van de Programmatuur niet te hoeven installeren en/of activeren ten gunste van de Performance en footprint. Beschrijf in hoeverre de Programmatuur moduleerbaar en instelbaar is en welke impact dit heeft op de Performance en footprint. </w:t>
            </w:r>
          </w:p>
          <w:p w:rsidR="00632076" w:rsidRPr="00632076" w:rsidRDefault="00632076" w:rsidP="00632076">
            <w:pPr>
              <w:autoSpaceDE w:val="0"/>
              <w:autoSpaceDN w:val="0"/>
              <w:adjustRightInd w:val="0"/>
              <w:spacing w:line="360" w:lineRule="auto"/>
              <w:rPr>
                <w:rFonts w:ascii="RijksoverheidSansText" w:hAnsi="RijksoverheidSansText"/>
                <w:b/>
                <w:sz w:val="18"/>
              </w:rPr>
            </w:pPr>
          </w:p>
          <w:p w:rsidR="00632076" w:rsidRPr="00632076" w:rsidRDefault="00632076" w:rsidP="00632076">
            <w:pPr>
              <w:autoSpaceDE w:val="0"/>
              <w:autoSpaceDN w:val="0"/>
              <w:adjustRightInd w:val="0"/>
              <w:spacing w:line="360" w:lineRule="auto"/>
              <w:rPr>
                <w:rFonts w:ascii="RijksoverheidSansText" w:hAnsi="RijksoverheidSansText"/>
                <w:b/>
                <w:sz w:val="18"/>
              </w:rPr>
            </w:pPr>
            <w:r w:rsidRPr="00632076">
              <w:rPr>
                <w:rFonts w:ascii="RijksoverheidSansText" w:hAnsi="RijksoverheidSansText"/>
                <w:b/>
                <w:sz w:val="18"/>
              </w:rPr>
              <w:t xml:space="preserve">Beoordelingscriterium: </w:t>
            </w:r>
            <w:r w:rsidRPr="00632076">
              <w:rPr>
                <w:rFonts w:ascii="RijksoverheidSansText" w:hAnsi="RijksoverheidSansText"/>
                <w:sz w:val="18"/>
              </w:rPr>
              <w:t>de mate waarin de Programmatuur moduleerbaar en instelbaar is.</w:t>
            </w:r>
          </w:p>
          <w:p w:rsidR="00632076" w:rsidRPr="00632076" w:rsidRDefault="00632076" w:rsidP="00632076">
            <w:pPr>
              <w:autoSpaceDE w:val="0"/>
              <w:autoSpaceDN w:val="0"/>
              <w:adjustRightInd w:val="0"/>
              <w:spacing w:line="360" w:lineRule="auto"/>
              <w:rPr>
                <w:rFonts w:ascii="RijksoverheidSansText" w:hAnsi="RijksoverheidSansText"/>
                <w:b/>
                <w:sz w:val="18"/>
              </w:rPr>
            </w:pPr>
          </w:p>
          <w:p w:rsidR="00632076" w:rsidRPr="00632076" w:rsidRDefault="00632076" w:rsidP="00632076">
            <w:pPr>
              <w:autoSpaceDE w:val="0"/>
              <w:autoSpaceDN w:val="0"/>
              <w:adjustRightInd w:val="0"/>
              <w:spacing w:line="360" w:lineRule="auto"/>
              <w:rPr>
                <w:rFonts w:ascii="RijksoverheidSansText" w:hAnsi="RijksoverheidSansText"/>
                <w:b/>
                <w:sz w:val="18"/>
              </w:rPr>
            </w:pPr>
            <w:r w:rsidRPr="00632076">
              <w:rPr>
                <w:rFonts w:ascii="RijksoverheidSansText" w:hAnsi="RijksoverheidSansText"/>
                <w:b/>
                <w:sz w:val="18"/>
              </w:rPr>
              <w:t>Beoordeling:</w:t>
            </w:r>
          </w:p>
          <w:p w:rsidR="00632076" w:rsidRPr="00632076" w:rsidRDefault="00632076" w:rsidP="00402442">
            <w:pPr>
              <w:pStyle w:val="Lijstalinea"/>
              <w:numPr>
                <w:ilvl w:val="0"/>
                <w:numId w:val="13"/>
              </w:numPr>
              <w:autoSpaceDE w:val="0"/>
              <w:autoSpaceDN w:val="0"/>
              <w:adjustRightInd w:val="0"/>
              <w:spacing w:line="360" w:lineRule="auto"/>
              <w:rPr>
                <w:rFonts w:ascii="RijksoverheidSansText" w:hAnsi="RijksoverheidSansText"/>
                <w:sz w:val="18"/>
              </w:rPr>
            </w:pPr>
            <w:r w:rsidRPr="00632076">
              <w:rPr>
                <w:rFonts w:ascii="RijksoverheidSansText" w:hAnsi="RijksoverheidSansText"/>
                <w:sz w:val="18"/>
              </w:rPr>
              <w:t>De Programmatuur biedt Opdrachtgever de mogelijkheid om niet noodzakelijke (functionele) onderdelen van de Programmatuur niet te hoeven installeren en/of activeren en dit heeft een positief effect op de Performance en footprint = 10 punten;</w:t>
            </w:r>
          </w:p>
          <w:p w:rsidR="00632076" w:rsidRDefault="00632076" w:rsidP="00402442">
            <w:pPr>
              <w:pStyle w:val="Lijstalinea"/>
              <w:numPr>
                <w:ilvl w:val="0"/>
                <w:numId w:val="13"/>
              </w:numPr>
              <w:autoSpaceDE w:val="0"/>
              <w:autoSpaceDN w:val="0"/>
              <w:adjustRightInd w:val="0"/>
              <w:spacing w:line="360" w:lineRule="auto"/>
              <w:rPr>
                <w:rFonts w:ascii="RijksoverheidSansText" w:hAnsi="RijksoverheidSansText"/>
                <w:sz w:val="18"/>
              </w:rPr>
            </w:pPr>
            <w:r w:rsidRPr="00632076">
              <w:rPr>
                <w:rFonts w:ascii="RijksoverheidSansText" w:hAnsi="RijksoverheidSansText"/>
                <w:sz w:val="18"/>
              </w:rPr>
              <w:t>De Programmatuur biedt Opdrachtgever in beperkte mate de mogelijkheid om niet noodzakelijke (functionele) onderdelen van de Programmatuur niet te hoeven installeren en/of activeren en dit heeft een beperkt effect op de Performance en footprint = 5 punten;</w:t>
            </w:r>
          </w:p>
          <w:p w:rsidR="009B2F24" w:rsidRPr="00632076" w:rsidRDefault="00632076" w:rsidP="00402442">
            <w:pPr>
              <w:pStyle w:val="Lijstalinea"/>
              <w:numPr>
                <w:ilvl w:val="0"/>
                <w:numId w:val="13"/>
              </w:numPr>
              <w:autoSpaceDE w:val="0"/>
              <w:autoSpaceDN w:val="0"/>
              <w:adjustRightInd w:val="0"/>
              <w:spacing w:line="360" w:lineRule="auto"/>
              <w:rPr>
                <w:rFonts w:ascii="RijksoverheidSansText" w:hAnsi="RijksoverheidSansText"/>
                <w:sz w:val="18"/>
              </w:rPr>
            </w:pPr>
            <w:r w:rsidRPr="00632076">
              <w:rPr>
                <w:rFonts w:ascii="RijksoverheidSansText" w:hAnsi="RijksoverheidSansText"/>
                <w:sz w:val="18"/>
              </w:rPr>
              <w:t>De Programmatuur biedt Opdrachtgever niet de mogelijkheid om niet noodzakelijke (functionele) onderdelen van de Programmatuur niet te hoeven installeren en/of activeren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9B2F24" w:rsidRPr="009225B4" w:rsidTr="005925EA">
        <w:tc>
          <w:tcPr>
            <w:tcW w:w="851" w:type="dxa"/>
            <w:tcBorders>
              <w:top w:val="single" w:sz="4" w:space="0" w:color="auto"/>
              <w:bottom w:val="single" w:sz="4" w:space="0" w:color="auto"/>
            </w:tcBorders>
            <w:shd w:val="clear" w:color="auto" w:fill="92D050"/>
          </w:tcPr>
          <w:p w:rsidR="009B2F24" w:rsidRPr="009225B4" w:rsidRDefault="009B2F24"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9B2F24" w:rsidRPr="009225B4" w:rsidRDefault="009B2F24"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9B2F24" w:rsidRPr="009225B4" w:rsidRDefault="009B2F24" w:rsidP="005925EA">
            <w:pPr>
              <w:spacing w:line="360" w:lineRule="auto"/>
              <w:rPr>
                <w:rFonts w:ascii="RijksoverheidSansText" w:hAnsi="RijksoverheidSansText" w:cs="Arial"/>
                <w:b/>
              </w:rPr>
            </w:pPr>
          </w:p>
          <w:p w:rsidR="009B2F24" w:rsidRPr="009225B4" w:rsidRDefault="009B2F24" w:rsidP="005925EA">
            <w:pPr>
              <w:spacing w:line="360" w:lineRule="auto"/>
              <w:rPr>
                <w:rFonts w:ascii="RijksoverheidSansText" w:hAnsi="RijksoverheidSansText" w:cs="Arial"/>
                <w:b/>
              </w:rPr>
            </w:pPr>
          </w:p>
          <w:p w:rsidR="009B2F24" w:rsidRPr="009225B4" w:rsidRDefault="009B2F24" w:rsidP="005925EA">
            <w:pPr>
              <w:spacing w:line="360" w:lineRule="auto"/>
              <w:rPr>
                <w:rFonts w:ascii="RijksoverheidSansText" w:hAnsi="RijksoverheidSansText" w:cs="Arial"/>
                <w:b/>
              </w:rPr>
            </w:pPr>
          </w:p>
          <w:p w:rsidR="009B2F24" w:rsidRPr="009225B4" w:rsidRDefault="009B2F24" w:rsidP="005925EA">
            <w:pPr>
              <w:spacing w:line="360" w:lineRule="auto"/>
              <w:rPr>
                <w:rFonts w:ascii="RijksoverheidSansText" w:hAnsi="RijksoverheidSansText" w:cs="Arial"/>
                <w:b/>
              </w:rPr>
            </w:pPr>
          </w:p>
          <w:p w:rsidR="009B2F24" w:rsidRPr="009225B4" w:rsidRDefault="009B2F24" w:rsidP="005925EA">
            <w:pPr>
              <w:spacing w:line="360" w:lineRule="auto"/>
              <w:rPr>
                <w:rFonts w:ascii="RijksoverheidSansText" w:hAnsi="RijksoverheidSansText" w:cs="Arial"/>
                <w:b/>
              </w:rPr>
            </w:pPr>
          </w:p>
          <w:p w:rsidR="009B2F24" w:rsidRPr="009225B4" w:rsidRDefault="009B2F24" w:rsidP="005925EA">
            <w:pPr>
              <w:spacing w:line="360" w:lineRule="auto"/>
              <w:rPr>
                <w:rFonts w:ascii="RijksoverheidSansText" w:hAnsi="RijksoverheidSansText" w:cs="Arial"/>
                <w:b/>
              </w:rPr>
            </w:pPr>
          </w:p>
          <w:p w:rsidR="009B2F24" w:rsidRPr="009225B4" w:rsidRDefault="009B2F24" w:rsidP="005925EA">
            <w:pPr>
              <w:spacing w:line="360" w:lineRule="auto"/>
              <w:rPr>
                <w:rFonts w:ascii="RijksoverheidSansText" w:hAnsi="RijksoverheidSansText" w:cs="Arial"/>
                <w:b/>
              </w:rPr>
            </w:pPr>
          </w:p>
          <w:p w:rsidR="009B2F24" w:rsidRPr="009225B4" w:rsidRDefault="009B2F24" w:rsidP="005925EA">
            <w:pPr>
              <w:spacing w:line="360" w:lineRule="auto"/>
              <w:rPr>
                <w:rFonts w:ascii="RijksoverheidSansText" w:hAnsi="RijksoverheidSansText" w:cs="Arial"/>
              </w:rPr>
            </w:pPr>
          </w:p>
        </w:tc>
      </w:tr>
    </w:tbl>
    <w:p w:rsidR="002344F0" w:rsidRPr="009225B4" w:rsidRDefault="002344F0"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9B4EE8" w:rsidRPr="009225B4" w:rsidTr="005925EA">
        <w:tc>
          <w:tcPr>
            <w:tcW w:w="880" w:type="dxa"/>
            <w:shd w:val="clear" w:color="auto" w:fill="92D050"/>
          </w:tcPr>
          <w:p w:rsidR="009B4EE8" w:rsidRPr="009225B4" w:rsidRDefault="009B4EE8"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6C3F65" w:rsidRPr="006C3F65" w:rsidRDefault="006C3F65" w:rsidP="006C3F65">
            <w:pPr>
              <w:autoSpaceDE w:val="0"/>
              <w:autoSpaceDN w:val="0"/>
              <w:adjustRightInd w:val="0"/>
              <w:spacing w:line="360" w:lineRule="auto"/>
              <w:rPr>
                <w:rFonts w:ascii="RijksoverheidSansText" w:hAnsi="RijksoverheidSansText" w:cs="Arial"/>
                <w:color w:val="000000"/>
                <w:sz w:val="18"/>
                <w:szCs w:val="18"/>
              </w:rPr>
            </w:pPr>
            <w:r w:rsidRPr="006C3F65">
              <w:rPr>
                <w:rFonts w:ascii="RijksoverheidSansText" w:hAnsi="RijksoverheidSansText" w:cs="Arial"/>
                <w:color w:val="000000"/>
                <w:sz w:val="18"/>
                <w:szCs w:val="18"/>
              </w:rPr>
              <w:t xml:space="preserve">De Opdrachtgever vindt het belangrijk dat de Programmatuur gehost kan worden in een container Platform. </w:t>
            </w:r>
          </w:p>
          <w:p w:rsidR="006C3F65" w:rsidRPr="006C3F65" w:rsidRDefault="006C3F65" w:rsidP="006C3F65">
            <w:pPr>
              <w:autoSpaceDE w:val="0"/>
              <w:autoSpaceDN w:val="0"/>
              <w:adjustRightInd w:val="0"/>
              <w:spacing w:line="360" w:lineRule="auto"/>
              <w:rPr>
                <w:rFonts w:ascii="RijksoverheidSansText" w:hAnsi="RijksoverheidSansText" w:cs="Arial"/>
                <w:color w:val="000000"/>
                <w:sz w:val="18"/>
                <w:szCs w:val="18"/>
              </w:rPr>
            </w:pPr>
          </w:p>
          <w:p w:rsidR="006C3F65" w:rsidRPr="006C3F65" w:rsidRDefault="006C3F65" w:rsidP="006C3F65">
            <w:pPr>
              <w:autoSpaceDE w:val="0"/>
              <w:autoSpaceDN w:val="0"/>
              <w:adjustRightInd w:val="0"/>
              <w:spacing w:line="360" w:lineRule="auto"/>
              <w:rPr>
                <w:rFonts w:ascii="RijksoverheidSansText" w:hAnsi="RijksoverheidSansText" w:cs="Arial"/>
                <w:b/>
                <w:color w:val="000000"/>
                <w:sz w:val="18"/>
                <w:szCs w:val="18"/>
              </w:rPr>
            </w:pPr>
            <w:r w:rsidRPr="006C3F65">
              <w:rPr>
                <w:rFonts w:ascii="RijksoverheidSansText" w:hAnsi="RijksoverheidSansText" w:cs="Arial"/>
                <w:b/>
                <w:color w:val="000000"/>
                <w:sz w:val="18"/>
                <w:szCs w:val="18"/>
              </w:rPr>
              <w:t>Beoordeling:</w:t>
            </w:r>
          </w:p>
          <w:p w:rsidR="006C3F65" w:rsidRDefault="006C3F65" w:rsidP="00402442">
            <w:pPr>
              <w:pStyle w:val="Lijstalinea"/>
              <w:numPr>
                <w:ilvl w:val="0"/>
                <w:numId w:val="14"/>
              </w:numPr>
              <w:autoSpaceDE w:val="0"/>
              <w:autoSpaceDN w:val="0"/>
              <w:adjustRightInd w:val="0"/>
              <w:spacing w:line="360" w:lineRule="auto"/>
              <w:rPr>
                <w:rFonts w:ascii="RijksoverheidSansText" w:hAnsi="RijksoverheidSansText" w:cs="Arial"/>
                <w:color w:val="000000"/>
                <w:sz w:val="18"/>
                <w:szCs w:val="18"/>
              </w:rPr>
            </w:pPr>
            <w:r w:rsidRPr="006C3F65">
              <w:rPr>
                <w:rFonts w:ascii="RijksoverheidSansText" w:hAnsi="RijksoverheidSansText" w:cs="Arial"/>
                <w:color w:val="000000"/>
                <w:sz w:val="18"/>
                <w:szCs w:val="18"/>
              </w:rPr>
              <w:t>Ja = 10 punten;</w:t>
            </w:r>
          </w:p>
          <w:p w:rsidR="009B4EE8" w:rsidRPr="006C3F65" w:rsidRDefault="006C3F65" w:rsidP="00402442">
            <w:pPr>
              <w:pStyle w:val="Lijstalinea"/>
              <w:numPr>
                <w:ilvl w:val="0"/>
                <w:numId w:val="14"/>
              </w:numPr>
              <w:autoSpaceDE w:val="0"/>
              <w:autoSpaceDN w:val="0"/>
              <w:adjustRightInd w:val="0"/>
              <w:spacing w:line="360" w:lineRule="auto"/>
              <w:rPr>
                <w:rFonts w:ascii="RijksoverheidSansText" w:hAnsi="RijksoverheidSansText" w:cs="Arial"/>
                <w:color w:val="000000"/>
                <w:sz w:val="18"/>
                <w:szCs w:val="18"/>
              </w:rPr>
            </w:pPr>
            <w:r w:rsidRPr="006C3F65">
              <w:rPr>
                <w:rFonts w:ascii="RijksoverheidSansText" w:hAnsi="RijksoverheidSansText" w:cs="Arial"/>
                <w:color w:val="000000"/>
                <w:sz w:val="18"/>
                <w:szCs w:val="18"/>
              </w:rPr>
              <w:t>Nee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9B4EE8" w:rsidRPr="009225B4" w:rsidTr="005925EA">
        <w:tc>
          <w:tcPr>
            <w:tcW w:w="851" w:type="dxa"/>
            <w:tcBorders>
              <w:top w:val="single" w:sz="4" w:space="0" w:color="auto"/>
              <w:bottom w:val="single" w:sz="4" w:space="0" w:color="auto"/>
            </w:tcBorders>
            <w:shd w:val="clear" w:color="auto" w:fill="92D050"/>
          </w:tcPr>
          <w:p w:rsidR="009B4EE8" w:rsidRPr="009225B4" w:rsidRDefault="009B4EE8"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9B4EE8" w:rsidRPr="009225B4" w:rsidRDefault="009B4EE8"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rPr>
            </w:pPr>
          </w:p>
        </w:tc>
      </w:tr>
    </w:tbl>
    <w:p w:rsidR="009B4EE8" w:rsidRPr="009225B4" w:rsidRDefault="009B4EE8"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9B4EE8" w:rsidRPr="009225B4" w:rsidTr="005925EA">
        <w:tc>
          <w:tcPr>
            <w:tcW w:w="880" w:type="dxa"/>
            <w:shd w:val="clear" w:color="auto" w:fill="92D050"/>
          </w:tcPr>
          <w:p w:rsidR="009B4EE8" w:rsidRPr="009225B4" w:rsidRDefault="009B4EE8" w:rsidP="009B4EE8">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6C3F65" w:rsidRPr="006C3F65" w:rsidRDefault="006C3F65" w:rsidP="006C3F65">
            <w:pPr>
              <w:autoSpaceDE w:val="0"/>
              <w:autoSpaceDN w:val="0"/>
              <w:adjustRightInd w:val="0"/>
              <w:spacing w:line="360" w:lineRule="auto"/>
              <w:rPr>
                <w:rFonts w:ascii="RijksoverheidSansText" w:hAnsi="RijksoverheidSansText"/>
                <w:sz w:val="18"/>
              </w:rPr>
            </w:pPr>
            <w:r w:rsidRPr="006C3F65">
              <w:rPr>
                <w:rFonts w:ascii="RijksoverheidSansText" w:hAnsi="RijksoverheidSansText"/>
                <w:sz w:val="18"/>
              </w:rPr>
              <w:t xml:space="preserve">De Opdrachtgever vindt het belangrijk dat de Programmatuur mogelijkheden biedt om het data-model van het proces te ontkoppelen van het data-model van de (georchestreerde) services en </w:t>
            </w:r>
          </w:p>
          <w:p w:rsidR="006C3F65" w:rsidRPr="006C3F65" w:rsidRDefault="006C3F65" w:rsidP="006C3F65">
            <w:pPr>
              <w:autoSpaceDE w:val="0"/>
              <w:autoSpaceDN w:val="0"/>
              <w:adjustRightInd w:val="0"/>
              <w:spacing w:line="360" w:lineRule="auto"/>
              <w:rPr>
                <w:rFonts w:ascii="RijksoverheidSansText" w:hAnsi="RijksoverheidSansText"/>
                <w:sz w:val="18"/>
              </w:rPr>
            </w:pPr>
            <w:r w:rsidRPr="006C3F65">
              <w:rPr>
                <w:rFonts w:ascii="RijksoverheidSansText" w:hAnsi="RijksoverheidSansText"/>
                <w:sz w:val="18"/>
              </w:rPr>
              <w:t>integratie protocollen te ontkoppelen van de proces flow. Beschrijf in hoeverre de Programmatuur voorziet in deze mogelijkheden.</w:t>
            </w:r>
          </w:p>
          <w:p w:rsidR="006C3F65" w:rsidRPr="006C3F65" w:rsidRDefault="006C3F65" w:rsidP="006C3F65">
            <w:pPr>
              <w:autoSpaceDE w:val="0"/>
              <w:autoSpaceDN w:val="0"/>
              <w:adjustRightInd w:val="0"/>
              <w:spacing w:line="360" w:lineRule="auto"/>
              <w:rPr>
                <w:rFonts w:ascii="RijksoverheidSansText" w:hAnsi="RijksoverheidSansText"/>
                <w:b/>
                <w:sz w:val="18"/>
              </w:rPr>
            </w:pPr>
          </w:p>
          <w:p w:rsidR="006C3F65" w:rsidRPr="006C3F65" w:rsidRDefault="006C3F65" w:rsidP="006C3F65">
            <w:pPr>
              <w:autoSpaceDE w:val="0"/>
              <w:autoSpaceDN w:val="0"/>
              <w:adjustRightInd w:val="0"/>
              <w:spacing w:line="360" w:lineRule="auto"/>
              <w:rPr>
                <w:rFonts w:ascii="RijksoverheidSansText" w:hAnsi="RijksoverheidSansText"/>
                <w:b/>
                <w:sz w:val="18"/>
              </w:rPr>
            </w:pPr>
            <w:r w:rsidRPr="006C3F65">
              <w:rPr>
                <w:rFonts w:ascii="RijksoverheidSansText" w:hAnsi="RijksoverheidSansText"/>
                <w:b/>
                <w:sz w:val="18"/>
              </w:rPr>
              <w:t>Beoordeling:</w:t>
            </w:r>
          </w:p>
          <w:p w:rsidR="006C3F65" w:rsidRPr="006C3F65" w:rsidRDefault="006C3F65" w:rsidP="00402442">
            <w:pPr>
              <w:pStyle w:val="Lijstalinea"/>
              <w:numPr>
                <w:ilvl w:val="0"/>
                <w:numId w:val="15"/>
              </w:numPr>
              <w:autoSpaceDE w:val="0"/>
              <w:autoSpaceDN w:val="0"/>
              <w:adjustRightInd w:val="0"/>
              <w:spacing w:line="360" w:lineRule="auto"/>
              <w:rPr>
                <w:rFonts w:ascii="RijksoverheidSansText" w:hAnsi="RijksoverheidSansText"/>
                <w:sz w:val="18"/>
              </w:rPr>
            </w:pPr>
            <w:r w:rsidRPr="006C3F65">
              <w:rPr>
                <w:rFonts w:ascii="RijksoverheidSansText" w:hAnsi="RijksoverheidSansText"/>
                <w:sz w:val="18"/>
              </w:rPr>
              <w:t>De Programmatuur biedt geen mogelijkheden om het data-model van het proces te ontkoppelen van het data-model van de (georchestreerde) services en om integratie protocollen te ontkoppelen van de proces flow = 0 punten;</w:t>
            </w:r>
          </w:p>
          <w:p w:rsidR="006C3F65" w:rsidRPr="006C3F65" w:rsidRDefault="006C3F65" w:rsidP="00402442">
            <w:pPr>
              <w:pStyle w:val="Lijstalinea"/>
              <w:numPr>
                <w:ilvl w:val="0"/>
                <w:numId w:val="15"/>
              </w:numPr>
              <w:autoSpaceDE w:val="0"/>
              <w:autoSpaceDN w:val="0"/>
              <w:adjustRightInd w:val="0"/>
              <w:spacing w:line="360" w:lineRule="auto"/>
              <w:rPr>
                <w:rFonts w:ascii="RijksoverheidSansText" w:hAnsi="RijksoverheidSansText"/>
                <w:sz w:val="18"/>
              </w:rPr>
            </w:pPr>
            <w:r w:rsidRPr="006C3F65">
              <w:rPr>
                <w:rFonts w:ascii="RijksoverheidSansText" w:hAnsi="RijksoverheidSansText"/>
                <w:sz w:val="18"/>
              </w:rPr>
              <w:t>De Programmatuur biedt de mogelijkheid om het data-model van het proces te ontkoppelen van het data-model van de (georchestreerde) services = 5 punten;</w:t>
            </w:r>
          </w:p>
          <w:p w:rsidR="006C3F65" w:rsidRDefault="006C3F65" w:rsidP="00402442">
            <w:pPr>
              <w:pStyle w:val="Lijstalinea"/>
              <w:numPr>
                <w:ilvl w:val="0"/>
                <w:numId w:val="15"/>
              </w:numPr>
              <w:autoSpaceDE w:val="0"/>
              <w:autoSpaceDN w:val="0"/>
              <w:adjustRightInd w:val="0"/>
              <w:spacing w:line="360" w:lineRule="auto"/>
              <w:rPr>
                <w:rFonts w:ascii="RijksoverheidSansText" w:hAnsi="RijksoverheidSansText"/>
                <w:sz w:val="18"/>
              </w:rPr>
            </w:pPr>
            <w:r w:rsidRPr="006C3F65">
              <w:rPr>
                <w:rFonts w:ascii="RijksoverheidSansText" w:hAnsi="RijksoverheidSansText"/>
                <w:sz w:val="18"/>
              </w:rPr>
              <w:t>De Programmatuur biedt de mogelijkheid om integratie protocollen te ontkoppelen van de proces flow = 5 punten;</w:t>
            </w:r>
          </w:p>
          <w:p w:rsidR="009B4EE8" w:rsidRPr="006C3F65" w:rsidRDefault="006C3F65" w:rsidP="00402442">
            <w:pPr>
              <w:pStyle w:val="Lijstalinea"/>
              <w:numPr>
                <w:ilvl w:val="0"/>
                <w:numId w:val="15"/>
              </w:numPr>
              <w:autoSpaceDE w:val="0"/>
              <w:autoSpaceDN w:val="0"/>
              <w:adjustRightInd w:val="0"/>
              <w:spacing w:line="360" w:lineRule="auto"/>
              <w:rPr>
                <w:rFonts w:ascii="RijksoverheidSansText" w:hAnsi="RijksoverheidSansText"/>
                <w:sz w:val="18"/>
              </w:rPr>
            </w:pPr>
            <w:r w:rsidRPr="006C3F65">
              <w:rPr>
                <w:rFonts w:ascii="RijksoverheidSansText" w:hAnsi="RijksoverheidSansText"/>
                <w:sz w:val="18"/>
              </w:rPr>
              <w:t>De Programmatuur biedt de mogelijkheid om het data-model van het proces te ontkoppelen van het data-model van de (georchestreerde) services en om integratie protocollen te ontkoppelen van de proces flow = 10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9B4EE8" w:rsidRPr="009225B4" w:rsidTr="005925EA">
        <w:tc>
          <w:tcPr>
            <w:tcW w:w="851" w:type="dxa"/>
            <w:tcBorders>
              <w:top w:val="single" w:sz="4" w:space="0" w:color="auto"/>
              <w:bottom w:val="single" w:sz="4" w:space="0" w:color="auto"/>
            </w:tcBorders>
            <w:shd w:val="clear" w:color="auto" w:fill="92D050"/>
          </w:tcPr>
          <w:p w:rsidR="009B4EE8" w:rsidRPr="009225B4" w:rsidRDefault="009B4EE8"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9B4EE8" w:rsidRPr="009225B4" w:rsidRDefault="009B4EE8"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b/>
              </w:rPr>
            </w:pPr>
          </w:p>
          <w:p w:rsidR="009B4EE8" w:rsidRPr="009225B4" w:rsidRDefault="009B4EE8" w:rsidP="005925EA">
            <w:pPr>
              <w:spacing w:line="360" w:lineRule="auto"/>
              <w:rPr>
                <w:rFonts w:ascii="RijksoverheidSansText" w:hAnsi="RijksoverheidSansText" w:cs="Arial"/>
              </w:rPr>
            </w:pPr>
          </w:p>
        </w:tc>
      </w:tr>
    </w:tbl>
    <w:p w:rsidR="009B4EE8" w:rsidRPr="009225B4" w:rsidRDefault="009B4EE8"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2E559C" w:rsidRPr="009225B4" w:rsidTr="005925EA">
        <w:tc>
          <w:tcPr>
            <w:tcW w:w="880" w:type="dxa"/>
            <w:shd w:val="clear" w:color="auto" w:fill="92D050"/>
          </w:tcPr>
          <w:p w:rsidR="002E559C" w:rsidRPr="009225B4" w:rsidRDefault="002E559C" w:rsidP="005925EA">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BF3772" w:rsidRPr="00BF3772" w:rsidRDefault="00BF3772" w:rsidP="00BF3772">
            <w:pPr>
              <w:autoSpaceDE w:val="0"/>
              <w:autoSpaceDN w:val="0"/>
              <w:adjustRightInd w:val="0"/>
              <w:spacing w:line="360" w:lineRule="auto"/>
              <w:rPr>
                <w:rFonts w:ascii="RijksoverheidSansText" w:hAnsi="RijksoverheidSansText"/>
                <w:sz w:val="18"/>
              </w:rPr>
            </w:pPr>
            <w:r w:rsidRPr="00BF3772">
              <w:rPr>
                <w:rFonts w:ascii="RijksoverheidSansText" w:hAnsi="RijksoverheidSansText"/>
                <w:sz w:val="18"/>
              </w:rPr>
              <w:t>De Opdrachtgever vindt het belangrijk dat de Programmatuur Business Decision Management overeenkomstig de DMN 1.1 standaard ondersteunt. Beschrijf in hoeverre de Programmatuur Business Decision Management overeenkomstig de DMN 1.1 standaard ondersteunt.</w:t>
            </w:r>
          </w:p>
          <w:p w:rsidR="00BF3772" w:rsidRPr="00BF3772" w:rsidRDefault="00BF3772" w:rsidP="00BF3772">
            <w:pPr>
              <w:autoSpaceDE w:val="0"/>
              <w:autoSpaceDN w:val="0"/>
              <w:adjustRightInd w:val="0"/>
              <w:spacing w:line="360" w:lineRule="auto"/>
              <w:rPr>
                <w:rFonts w:ascii="RijksoverheidSansText" w:hAnsi="RijksoverheidSansText"/>
                <w:b/>
                <w:sz w:val="18"/>
              </w:rPr>
            </w:pPr>
          </w:p>
          <w:p w:rsidR="00BF3772" w:rsidRPr="00BF3772" w:rsidRDefault="00BF3772" w:rsidP="00BF3772">
            <w:pPr>
              <w:autoSpaceDE w:val="0"/>
              <w:autoSpaceDN w:val="0"/>
              <w:adjustRightInd w:val="0"/>
              <w:spacing w:line="360" w:lineRule="auto"/>
              <w:rPr>
                <w:rFonts w:ascii="RijksoverheidSansText" w:hAnsi="RijksoverheidSansText"/>
                <w:b/>
                <w:sz w:val="18"/>
              </w:rPr>
            </w:pPr>
            <w:r w:rsidRPr="00BF3772">
              <w:rPr>
                <w:rFonts w:ascii="RijksoverheidSansText" w:hAnsi="RijksoverheidSansText"/>
                <w:b/>
                <w:sz w:val="18"/>
              </w:rPr>
              <w:t>Beoordeling:</w:t>
            </w:r>
          </w:p>
          <w:p w:rsidR="00BF3772" w:rsidRDefault="00BF3772" w:rsidP="00402442">
            <w:pPr>
              <w:pStyle w:val="Lijstalinea"/>
              <w:numPr>
                <w:ilvl w:val="0"/>
                <w:numId w:val="16"/>
              </w:numPr>
              <w:autoSpaceDE w:val="0"/>
              <w:autoSpaceDN w:val="0"/>
              <w:adjustRightInd w:val="0"/>
              <w:spacing w:line="360" w:lineRule="auto"/>
              <w:rPr>
                <w:rFonts w:ascii="RijksoverheidSansText" w:hAnsi="RijksoverheidSansText"/>
                <w:sz w:val="18"/>
              </w:rPr>
            </w:pPr>
            <w:r w:rsidRPr="00BF3772">
              <w:rPr>
                <w:rFonts w:ascii="RijksoverheidSansText" w:hAnsi="RijksoverheidSansText"/>
                <w:sz w:val="18"/>
              </w:rPr>
              <w:t>Ja = 10 punten;</w:t>
            </w:r>
          </w:p>
          <w:p w:rsidR="002E559C" w:rsidRPr="00BF3772" w:rsidRDefault="00BF3772" w:rsidP="00402442">
            <w:pPr>
              <w:pStyle w:val="Lijstalinea"/>
              <w:numPr>
                <w:ilvl w:val="0"/>
                <w:numId w:val="16"/>
              </w:numPr>
              <w:autoSpaceDE w:val="0"/>
              <w:autoSpaceDN w:val="0"/>
              <w:adjustRightInd w:val="0"/>
              <w:spacing w:line="360" w:lineRule="auto"/>
              <w:rPr>
                <w:rFonts w:ascii="RijksoverheidSansText" w:hAnsi="RijksoverheidSansText"/>
                <w:sz w:val="18"/>
              </w:rPr>
            </w:pPr>
            <w:r w:rsidRPr="00BF3772">
              <w:rPr>
                <w:rFonts w:ascii="RijksoverheidSansText" w:hAnsi="RijksoverheidSansText"/>
                <w:sz w:val="18"/>
              </w:rPr>
              <w:t>Nee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2E559C" w:rsidRPr="009225B4" w:rsidTr="005925EA">
        <w:tc>
          <w:tcPr>
            <w:tcW w:w="851" w:type="dxa"/>
            <w:tcBorders>
              <w:top w:val="single" w:sz="4" w:space="0" w:color="auto"/>
              <w:bottom w:val="single" w:sz="4" w:space="0" w:color="auto"/>
            </w:tcBorders>
            <w:shd w:val="clear" w:color="auto" w:fill="92D050"/>
          </w:tcPr>
          <w:p w:rsidR="002E559C" w:rsidRPr="009225B4" w:rsidRDefault="002E559C"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2E559C" w:rsidRPr="009225B4" w:rsidRDefault="002E559C"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2E559C" w:rsidRPr="009225B4" w:rsidRDefault="002E559C" w:rsidP="005925EA">
            <w:pPr>
              <w:spacing w:line="360" w:lineRule="auto"/>
              <w:rPr>
                <w:rFonts w:ascii="RijksoverheidSansText" w:hAnsi="RijksoverheidSansText" w:cs="Arial"/>
                <w:b/>
              </w:rPr>
            </w:pPr>
          </w:p>
          <w:p w:rsidR="002E559C" w:rsidRPr="009225B4" w:rsidRDefault="002E559C" w:rsidP="005925EA">
            <w:pPr>
              <w:spacing w:line="360" w:lineRule="auto"/>
              <w:rPr>
                <w:rFonts w:ascii="RijksoverheidSansText" w:hAnsi="RijksoverheidSansText" w:cs="Arial"/>
                <w:b/>
              </w:rPr>
            </w:pPr>
          </w:p>
          <w:p w:rsidR="002E559C" w:rsidRPr="009225B4" w:rsidRDefault="002E559C" w:rsidP="005925EA">
            <w:pPr>
              <w:spacing w:line="360" w:lineRule="auto"/>
              <w:rPr>
                <w:rFonts w:ascii="RijksoverheidSansText" w:hAnsi="RijksoverheidSansText" w:cs="Arial"/>
                <w:b/>
              </w:rPr>
            </w:pPr>
          </w:p>
          <w:p w:rsidR="002E559C" w:rsidRPr="009225B4" w:rsidRDefault="002E559C" w:rsidP="005925EA">
            <w:pPr>
              <w:spacing w:line="360" w:lineRule="auto"/>
              <w:rPr>
                <w:rFonts w:ascii="RijksoverheidSansText" w:hAnsi="RijksoverheidSansText" w:cs="Arial"/>
                <w:b/>
              </w:rPr>
            </w:pPr>
          </w:p>
          <w:p w:rsidR="002E559C" w:rsidRPr="009225B4" w:rsidRDefault="002E559C" w:rsidP="005925EA">
            <w:pPr>
              <w:spacing w:line="360" w:lineRule="auto"/>
              <w:rPr>
                <w:rFonts w:ascii="RijksoverheidSansText" w:hAnsi="RijksoverheidSansText" w:cs="Arial"/>
                <w:b/>
              </w:rPr>
            </w:pPr>
          </w:p>
          <w:p w:rsidR="002E559C" w:rsidRPr="009225B4" w:rsidRDefault="002E559C" w:rsidP="005925EA">
            <w:pPr>
              <w:spacing w:line="360" w:lineRule="auto"/>
              <w:rPr>
                <w:rFonts w:ascii="RijksoverheidSansText" w:hAnsi="RijksoverheidSansText" w:cs="Arial"/>
                <w:b/>
              </w:rPr>
            </w:pPr>
          </w:p>
          <w:p w:rsidR="002E559C" w:rsidRPr="009225B4" w:rsidRDefault="002E559C" w:rsidP="005925EA">
            <w:pPr>
              <w:spacing w:line="360" w:lineRule="auto"/>
              <w:rPr>
                <w:rFonts w:ascii="RijksoverheidSansText" w:hAnsi="RijksoverheidSansText" w:cs="Arial"/>
                <w:b/>
              </w:rPr>
            </w:pPr>
          </w:p>
          <w:p w:rsidR="002E559C" w:rsidRPr="009225B4" w:rsidRDefault="002E559C" w:rsidP="005925EA">
            <w:pPr>
              <w:spacing w:line="360" w:lineRule="auto"/>
              <w:rPr>
                <w:rFonts w:ascii="RijksoverheidSansText" w:hAnsi="RijksoverheidSansText" w:cs="Arial"/>
              </w:rPr>
            </w:pPr>
          </w:p>
        </w:tc>
      </w:tr>
    </w:tbl>
    <w:p w:rsidR="002E559C" w:rsidRPr="009225B4" w:rsidRDefault="002E559C"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2D7C03" w:rsidRPr="009225B4" w:rsidTr="005925EA">
        <w:tc>
          <w:tcPr>
            <w:tcW w:w="880" w:type="dxa"/>
            <w:shd w:val="clear" w:color="auto" w:fill="92D050"/>
          </w:tcPr>
          <w:p w:rsidR="002D7C03" w:rsidRPr="009225B4" w:rsidRDefault="002D7C03" w:rsidP="005925EA">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711E6C" w:rsidRPr="00711E6C" w:rsidRDefault="00711E6C" w:rsidP="00711E6C">
            <w:pPr>
              <w:autoSpaceDE w:val="0"/>
              <w:autoSpaceDN w:val="0"/>
              <w:adjustRightInd w:val="0"/>
              <w:spacing w:line="360" w:lineRule="auto"/>
              <w:rPr>
                <w:rFonts w:ascii="RijksoverheidSansText" w:hAnsi="RijksoverheidSansText"/>
                <w:sz w:val="18"/>
              </w:rPr>
            </w:pPr>
            <w:r w:rsidRPr="00711E6C">
              <w:rPr>
                <w:rFonts w:ascii="RijksoverheidSansText" w:hAnsi="RijksoverheidSansText"/>
                <w:sz w:val="18"/>
              </w:rPr>
              <w:t>De Opdrachtgever vindt het belangrijk dat leverancier afhankelijkheden in programmacode van de Opdrachtgever minimaal zijn waardoor een transitie naar een andere workflow engine wordt vereenvoudigd. Beschrijf op welke wijze de afhankelijkheid wordt geminimaliseerd en zorgt voor een vereenvoudiging van de transitie. Denk hierbij o.a. aan het verbergen van de implementatie details van de Programmatuur.</w:t>
            </w:r>
          </w:p>
          <w:p w:rsidR="00711E6C" w:rsidRPr="00711E6C" w:rsidRDefault="00711E6C" w:rsidP="00711E6C">
            <w:pPr>
              <w:autoSpaceDE w:val="0"/>
              <w:autoSpaceDN w:val="0"/>
              <w:adjustRightInd w:val="0"/>
              <w:spacing w:line="360" w:lineRule="auto"/>
              <w:rPr>
                <w:rFonts w:ascii="RijksoverheidSansText" w:hAnsi="RijksoverheidSansText"/>
                <w:b/>
                <w:sz w:val="18"/>
              </w:rPr>
            </w:pPr>
          </w:p>
          <w:p w:rsidR="00711E6C" w:rsidRPr="00711E6C" w:rsidRDefault="00711E6C" w:rsidP="00711E6C">
            <w:pPr>
              <w:autoSpaceDE w:val="0"/>
              <w:autoSpaceDN w:val="0"/>
              <w:adjustRightInd w:val="0"/>
              <w:spacing w:line="360" w:lineRule="auto"/>
              <w:rPr>
                <w:rFonts w:ascii="RijksoverheidSansText" w:hAnsi="RijksoverheidSansText"/>
                <w:b/>
                <w:sz w:val="18"/>
              </w:rPr>
            </w:pPr>
            <w:r w:rsidRPr="00711E6C">
              <w:rPr>
                <w:rFonts w:ascii="RijksoverheidSansText" w:hAnsi="RijksoverheidSansText"/>
                <w:b/>
                <w:sz w:val="18"/>
              </w:rPr>
              <w:t xml:space="preserve">Beoordelingscriterium: </w:t>
            </w:r>
            <w:r w:rsidRPr="00711E6C">
              <w:rPr>
                <w:rFonts w:ascii="RijksoverheidSansText" w:hAnsi="RijksoverheidSansText"/>
                <w:sz w:val="18"/>
              </w:rPr>
              <w:t>aggregatieniveau van de API</w:t>
            </w:r>
          </w:p>
          <w:p w:rsidR="00711E6C" w:rsidRPr="00711E6C" w:rsidRDefault="00711E6C" w:rsidP="00711E6C">
            <w:pPr>
              <w:autoSpaceDE w:val="0"/>
              <w:autoSpaceDN w:val="0"/>
              <w:adjustRightInd w:val="0"/>
              <w:spacing w:line="360" w:lineRule="auto"/>
              <w:rPr>
                <w:rFonts w:ascii="RijksoverheidSansText" w:hAnsi="RijksoverheidSansText"/>
                <w:b/>
                <w:sz w:val="18"/>
              </w:rPr>
            </w:pPr>
          </w:p>
          <w:p w:rsidR="00711E6C" w:rsidRPr="00711E6C" w:rsidRDefault="00711E6C" w:rsidP="00711E6C">
            <w:pPr>
              <w:autoSpaceDE w:val="0"/>
              <w:autoSpaceDN w:val="0"/>
              <w:adjustRightInd w:val="0"/>
              <w:spacing w:line="360" w:lineRule="auto"/>
              <w:rPr>
                <w:rFonts w:ascii="RijksoverheidSansText" w:hAnsi="RijksoverheidSansText"/>
                <w:b/>
                <w:sz w:val="18"/>
              </w:rPr>
            </w:pPr>
            <w:r w:rsidRPr="00711E6C">
              <w:rPr>
                <w:rFonts w:ascii="RijksoverheidSansText" w:hAnsi="RijksoverheidSansText"/>
                <w:b/>
                <w:sz w:val="18"/>
              </w:rPr>
              <w:t>Beoordeling:</w:t>
            </w:r>
          </w:p>
          <w:p w:rsidR="00711E6C" w:rsidRPr="00711E6C" w:rsidRDefault="00711E6C" w:rsidP="00402442">
            <w:pPr>
              <w:pStyle w:val="Lijstalinea"/>
              <w:numPr>
                <w:ilvl w:val="0"/>
                <w:numId w:val="17"/>
              </w:numPr>
              <w:autoSpaceDE w:val="0"/>
              <w:autoSpaceDN w:val="0"/>
              <w:adjustRightInd w:val="0"/>
              <w:spacing w:line="360" w:lineRule="auto"/>
              <w:rPr>
                <w:rFonts w:ascii="RijksoverheidSansText" w:hAnsi="RijksoverheidSansText"/>
                <w:sz w:val="18"/>
              </w:rPr>
            </w:pPr>
            <w:r w:rsidRPr="00711E6C">
              <w:rPr>
                <w:rFonts w:ascii="RijksoverheidSansText" w:hAnsi="RijksoverheidSansText"/>
                <w:sz w:val="18"/>
              </w:rPr>
              <w:t>Aantal regels programmacode die zijn benodigd om met de Programmatuur een proces flow uit te voeren</w:t>
            </w:r>
          </w:p>
          <w:p w:rsidR="00711E6C" w:rsidRPr="00711E6C" w:rsidRDefault="00711E6C" w:rsidP="00402442">
            <w:pPr>
              <w:pStyle w:val="Lijstalinea"/>
              <w:numPr>
                <w:ilvl w:val="0"/>
                <w:numId w:val="17"/>
              </w:numPr>
              <w:autoSpaceDE w:val="0"/>
              <w:autoSpaceDN w:val="0"/>
              <w:adjustRightInd w:val="0"/>
              <w:spacing w:line="360" w:lineRule="auto"/>
              <w:rPr>
                <w:rFonts w:ascii="RijksoverheidSansText" w:hAnsi="RijksoverheidSansText"/>
                <w:sz w:val="18"/>
              </w:rPr>
            </w:pPr>
            <w:r w:rsidRPr="00711E6C">
              <w:rPr>
                <w:rFonts w:ascii="RijksoverheidSansText" w:hAnsi="RijksoverheidSansText"/>
                <w:sz w:val="18"/>
              </w:rPr>
              <w:t>maximaal 15 regels = 10 punten;</w:t>
            </w:r>
          </w:p>
          <w:p w:rsidR="00711E6C" w:rsidRPr="00711E6C" w:rsidRDefault="00711E6C" w:rsidP="00402442">
            <w:pPr>
              <w:pStyle w:val="Lijstalinea"/>
              <w:numPr>
                <w:ilvl w:val="0"/>
                <w:numId w:val="17"/>
              </w:numPr>
              <w:autoSpaceDE w:val="0"/>
              <w:autoSpaceDN w:val="0"/>
              <w:adjustRightInd w:val="0"/>
              <w:spacing w:line="360" w:lineRule="auto"/>
              <w:rPr>
                <w:rFonts w:ascii="RijksoverheidSansText" w:hAnsi="RijksoverheidSansText"/>
                <w:sz w:val="18"/>
              </w:rPr>
            </w:pPr>
            <w:r w:rsidRPr="00711E6C">
              <w:rPr>
                <w:rFonts w:ascii="RijksoverheidSansText" w:hAnsi="RijksoverheidSansText"/>
                <w:sz w:val="18"/>
              </w:rPr>
              <w:t>maximaal 25 regels = 7 punten;</w:t>
            </w:r>
          </w:p>
          <w:p w:rsidR="00711E6C" w:rsidRDefault="00711E6C" w:rsidP="00402442">
            <w:pPr>
              <w:pStyle w:val="Lijstalinea"/>
              <w:numPr>
                <w:ilvl w:val="0"/>
                <w:numId w:val="17"/>
              </w:numPr>
              <w:autoSpaceDE w:val="0"/>
              <w:autoSpaceDN w:val="0"/>
              <w:adjustRightInd w:val="0"/>
              <w:spacing w:line="360" w:lineRule="auto"/>
              <w:rPr>
                <w:rFonts w:ascii="RijksoverheidSansText" w:hAnsi="RijksoverheidSansText"/>
                <w:sz w:val="18"/>
              </w:rPr>
            </w:pPr>
            <w:r w:rsidRPr="00711E6C">
              <w:rPr>
                <w:rFonts w:ascii="RijksoverheidSansText" w:hAnsi="RijksoverheidSansText"/>
                <w:sz w:val="18"/>
              </w:rPr>
              <w:t>maximaal 40 regels = 4 punten;</w:t>
            </w:r>
          </w:p>
          <w:p w:rsidR="002D7C03" w:rsidRPr="00711E6C" w:rsidRDefault="00711E6C" w:rsidP="00402442">
            <w:pPr>
              <w:pStyle w:val="Lijstalinea"/>
              <w:numPr>
                <w:ilvl w:val="0"/>
                <w:numId w:val="17"/>
              </w:numPr>
              <w:autoSpaceDE w:val="0"/>
              <w:autoSpaceDN w:val="0"/>
              <w:adjustRightInd w:val="0"/>
              <w:spacing w:line="360" w:lineRule="auto"/>
              <w:rPr>
                <w:rFonts w:ascii="RijksoverheidSansText" w:hAnsi="RijksoverheidSansText"/>
                <w:sz w:val="18"/>
              </w:rPr>
            </w:pPr>
            <w:r w:rsidRPr="00711E6C">
              <w:rPr>
                <w:rFonts w:ascii="RijksoverheidSansText" w:hAnsi="RijksoverheidSansText"/>
                <w:sz w:val="18"/>
              </w:rPr>
              <w:t>meer dan 40 regels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2D7C03" w:rsidRPr="009225B4" w:rsidTr="005925EA">
        <w:tc>
          <w:tcPr>
            <w:tcW w:w="851" w:type="dxa"/>
            <w:tcBorders>
              <w:top w:val="single" w:sz="4" w:space="0" w:color="auto"/>
              <w:bottom w:val="single" w:sz="4" w:space="0" w:color="auto"/>
            </w:tcBorders>
            <w:shd w:val="clear" w:color="auto" w:fill="92D050"/>
          </w:tcPr>
          <w:p w:rsidR="002D7C03" w:rsidRPr="009225B4" w:rsidRDefault="002D7C03"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2D7C03" w:rsidRPr="009225B4" w:rsidRDefault="002D7C03"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rPr>
            </w:pPr>
          </w:p>
        </w:tc>
      </w:tr>
    </w:tbl>
    <w:p w:rsidR="002D7C03" w:rsidRPr="009225B4" w:rsidRDefault="002D7C03"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2D7C03" w:rsidRPr="009225B4" w:rsidTr="005925EA">
        <w:tc>
          <w:tcPr>
            <w:tcW w:w="880" w:type="dxa"/>
            <w:shd w:val="clear" w:color="auto" w:fill="92D050"/>
          </w:tcPr>
          <w:p w:rsidR="002D7C03" w:rsidRPr="009225B4" w:rsidRDefault="002D7C03" w:rsidP="005925EA">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711E6C" w:rsidRPr="00711E6C" w:rsidRDefault="00711E6C" w:rsidP="00711E6C">
            <w:pPr>
              <w:spacing w:line="360" w:lineRule="auto"/>
              <w:rPr>
                <w:rFonts w:ascii="RijksoverheidSansText" w:hAnsi="RijksoverheidSansText" w:cs="Arial"/>
                <w:sz w:val="18"/>
                <w:szCs w:val="18"/>
              </w:rPr>
            </w:pPr>
            <w:r w:rsidRPr="00711E6C">
              <w:rPr>
                <w:rFonts w:ascii="RijksoverheidSansText" w:hAnsi="RijksoverheidSansText" w:cs="Arial"/>
                <w:sz w:val="18"/>
                <w:szCs w:val="18"/>
              </w:rPr>
              <w:t xml:space="preserve">De Opdrachtgever vindt het belangrijk dat de Programmatuur de mogelijkheid biedt om geautomatiseerde testen te genereren en executeren voor alle paden in een proces flow. Beschrijf in hoeverre en op welke </w:t>
            </w:r>
            <w:r w:rsidRPr="00711E6C">
              <w:rPr>
                <w:rFonts w:ascii="RijksoverheidSansText" w:hAnsi="RijksoverheidSansText" w:cs="Arial"/>
                <w:sz w:val="18"/>
                <w:szCs w:val="18"/>
              </w:rPr>
              <w:lastRenderedPageBreak/>
              <w:t>wijze de Programmatuur de mogelijkheid biedt om geautomatiseerde testen te genereren en executeren voor paden in een proces flow.</w:t>
            </w:r>
          </w:p>
          <w:p w:rsidR="00711E6C" w:rsidRPr="00711E6C" w:rsidRDefault="00711E6C" w:rsidP="00711E6C">
            <w:pPr>
              <w:spacing w:line="360" w:lineRule="auto"/>
              <w:rPr>
                <w:rFonts w:ascii="RijksoverheidSansText" w:hAnsi="RijksoverheidSansText" w:cs="Arial"/>
                <w:b/>
                <w:sz w:val="18"/>
                <w:szCs w:val="18"/>
              </w:rPr>
            </w:pPr>
          </w:p>
          <w:p w:rsidR="00711E6C" w:rsidRPr="00711E6C" w:rsidRDefault="00711E6C" w:rsidP="00711E6C">
            <w:pPr>
              <w:spacing w:line="360" w:lineRule="auto"/>
              <w:rPr>
                <w:rFonts w:ascii="RijksoverheidSansText" w:hAnsi="RijksoverheidSansText" w:cs="Arial"/>
                <w:b/>
                <w:sz w:val="18"/>
                <w:szCs w:val="18"/>
              </w:rPr>
            </w:pPr>
            <w:r w:rsidRPr="00711E6C">
              <w:rPr>
                <w:rFonts w:ascii="RijksoverheidSansText" w:hAnsi="RijksoverheidSansText" w:cs="Arial"/>
                <w:b/>
                <w:sz w:val="18"/>
                <w:szCs w:val="18"/>
              </w:rPr>
              <w:t xml:space="preserve">Beoordelingscriterium: </w:t>
            </w:r>
            <w:r w:rsidRPr="00711E6C">
              <w:rPr>
                <w:rFonts w:ascii="RijksoverheidSansText" w:hAnsi="RijksoverheidSansText" w:cs="Arial"/>
                <w:sz w:val="18"/>
                <w:szCs w:val="18"/>
              </w:rPr>
              <w:t>De mate waarin de Programmatuur ondersteuning biedt om geautomatiseerde testen te genereren.</w:t>
            </w:r>
          </w:p>
          <w:p w:rsidR="00711E6C" w:rsidRPr="00711E6C" w:rsidRDefault="00711E6C" w:rsidP="00711E6C">
            <w:pPr>
              <w:spacing w:line="360" w:lineRule="auto"/>
              <w:rPr>
                <w:rFonts w:ascii="RijksoverheidSansText" w:hAnsi="RijksoverheidSansText" w:cs="Arial"/>
                <w:b/>
                <w:sz w:val="18"/>
                <w:szCs w:val="18"/>
              </w:rPr>
            </w:pPr>
          </w:p>
          <w:p w:rsidR="00711E6C" w:rsidRPr="00711E6C" w:rsidRDefault="00711E6C" w:rsidP="00711E6C">
            <w:pPr>
              <w:spacing w:line="360" w:lineRule="auto"/>
              <w:rPr>
                <w:rFonts w:ascii="RijksoverheidSansText" w:hAnsi="RijksoverheidSansText" w:cs="Arial"/>
                <w:b/>
                <w:sz w:val="18"/>
                <w:szCs w:val="18"/>
              </w:rPr>
            </w:pPr>
            <w:r w:rsidRPr="00711E6C">
              <w:rPr>
                <w:rFonts w:ascii="RijksoverheidSansText" w:hAnsi="RijksoverheidSansText" w:cs="Arial"/>
                <w:b/>
                <w:sz w:val="18"/>
                <w:szCs w:val="18"/>
              </w:rPr>
              <w:t>Beoordeling:</w:t>
            </w:r>
          </w:p>
          <w:p w:rsidR="00711E6C" w:rsidRPr="00711E6C" w:rsidRDefault="00711E6C" w:rsidP="00711E6C">
            <w:pPr>
              <w:spacing w:line="360" w:lineRule="auto"/>
              <w:rPr>
                <w:rFonts w:ascii="RijksoverheidSansText" w:hAnsi="RijksoverheidSansText" w:cs="Arial"/>
                <w:sz w:val="18"/>
                <w:szCs w:val="18"/>
              </w:rPr>
            </w:pPr>
            <w:r w:rsidRPr="00711E6C">
              <w:rPr>
                <w:rFonts w:ascii="RijksoverheidSansText" w:hAnsi="RijksoverheidSansText" w:cs="Arial"/>
                <w:sz w:val="18"/>
                <w:szCs w:val="18"/>
              </w:rPr>
              <w:t xml:space="preserve">1. Testcoverage (0, 4, 7 of 10 punten). </w:t>
            </w:r>
          </w:p>
          <w:p w:rsidR="00711E6C" w:rsidRPr="00711E6C" w:rsidRDefault="00711E6C" w:rsidP="00402442">
            <w:pPr>
              <w:pStyle w:val="Lijstalinea"/>
              <w:numPr>
                <w:ilvl w:val="0"/>
                <w:numId w:val="19"/>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Alle paden en foutsituaties in een proces flow = 10 punten;</w:t>
            </w:r>
          </w:p>
          <w:p w:rsidR="00711E6C" w:rsidRPr="00711E6C" w:rsidRDefault="00711E6C" w:rsidP="00402442">
            <w:pPr>
              <w:pStyle w:val="Lijstalinea"/>
              <w:numPr>
                <w:ilvl w:val="0"/>
                <w:numId w:val="19"/>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Minimaal 80 % van alle paden en foutsituaties in een proces flow = 7 punten;</w:t>
            </w:r>
          </w:p>
          <w:p w:rsidR="00711E6C" w:rsidRPr="00711E6C" w:rsidRDefault="00711E6C" w:rsidP="00402442">
            <w:pPr>
              <w:pStyle w:val="Lijstalinea"/>
              <w:numPr>
                <w:ilvl w:val="0"/>
                <w:numId w:val="19"/>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Minimaal 50% van alle paden en foutsituaties in een proces flow = 4 punten;</w:t>
            </w:r>
          </w:p>
          <w:p w:rsidR="00711E6C" w:rsidRPr="00711E6C" w:rsidRDefault="00711E6C" w:rsidP="00402442">
            <w:pPr>
              <w:pStyle w:val="Lijstalinea"/>
              <w:numPr>
                <w:ilvl w:val="0"/>
                <w:numId w:val="19"/>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Minder dan 50% van alle paden en foutsituaties in een proces flow = 0 punten.</w:t>
            </w:r>
          </w:p>
          <w:p w:rsidR="00711E6C" w:rsidRPr="00711E6C" w:rsidRDefault="00711E6C" w:rsidP="00711E6C">
            <w:pPr>
              <w:spacing w:line="360" w:lineRule="auto"/>
              <w:rPr>
                <w:rFonts w:ascii="RijksoverheidSansText" w:hAnsi="RijksoverheidSansText" w:cs="Arial"/>
                <w:sz w:val="18"/>
                <w:szCs w:val="18"/>
              </w:rPr>
            </w:pPr>
          </w:p>
          <w:p w:rsidR="00711E6C" w:rsidRPr="00711E6C" w:rsidRDefault="00711E6C" w:rsidP="00711E6C">
            <w:pPr>
              <w:spacing w:line="360" w:lineRule="auto"/>
              <w:rPr>
                <w:rFonts w:ascii="RijksoverheidSansText" w:hAnsi="RijksoverheidSansText" w:cs="Arial"/>
                <w:sz w:val="18"/>
                <w:szCs w:val="18"/>
              </w:rPr>
            </w:pPr>
            <w:r w:rsidRPr="00711E6C">
              <w:rPr>
                <w:rFonts w:ascii="RijksoverheidSansText" w:hAnsi="RijksoverheidSansText" w:cs="Arial"/>
                <w:sz w:val="18"/>
                <w:szCs w:val="18"/>
              </w:rPr>
              <w:t>2. Ondersteuning (0, 2, 4, 6, 8 of 10 punten)</w:t>
            </w:r>
          </w:p>
          <w:p w:rsidR="00711E6C" w:rsidRPr="00711E6C" w:rsidRDefault="00711E6C" w:rsidP="00402442">
            <w:pPr>
              <w:pStyle w:val="Lijstalinea"/>
              <w:numPr>
                <w:ilvl w:val="0"/>
                <w:numId w:val="18"/>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emulatie van services = 6 punten;</w:t>
            </w:r>
          </w:p>
          <w:p w:rsidR="00711E6C" w:rsidRPr="00711E6C" w:rsidRDefault="00711E6C" w:rsidP="00402442">
            <w:pPr>
              <w:pStyle w:val="Lijstalinea"/>
              <w:numPr>
                <w:ilvl w:val="0"/>
                <w:numId w:val="18"/>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emulatie van subflows = 2 punten;</w:t>
            </w:r>
          </w:p>
          <w:p w:rsidR="002D7C03" w:rsidRPr="00711E6C" w:rsidRDefault="00711E6C" w:rsidP="00402442">
            <w:pPr>
              <w:pStyle w:val="Lijstalinea"/>
              <w:numPr>
                <w:ilvl w:val="0"/>
                <w:numId w:val="18"/>
              </w:numPr>
              <w:spacing w:line="360" w:lineRule="auto"/>
              <w:rPr>
                <w:rFonts w:ascii="RijksoverheidSansText" w:hAnsi="RijksoverheidSansText" w:cs="Arial"/>
                <w:b/>
                <w:sz w:val="18"/>
                <w:szCs w:val="18"/>
              </w:rPr>
            </w:pPr>
            <w:r w:rsidRPr="00711E6C">
              <w:rPr>
                <w:rFonts w:ascii="RijksoverheidSansText" w:hAnsi="RijksoverheidSansText" w:cs="Arial"/>
                <w:sz w:val="18"/>
                <w:szCs w:val="18"/>
              </w:rPr>
              <w:t>hergebruik van testdata = 2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2D7C03" w:rsidRPr="009225B4" w:rsidTr="005925EA">
        <w:tc>
          <w:tcPr>
            <w:tcW w:w="851" w:type="dxa"/>
            <w:tcBorders>
              <w:top w:val="single" w:sz="4" w:space="0" w:color="auto"/>
              <w:bottom w:val="single" w:sz="4" w:space="0" w:color="auto"/>
            </w:tcBorders>
            <w:shd w:val="clear" w:color="auto" w:fill="92D050"/>
          </w:tcPr>
          <w:p w:rsidR="002D7C03" w:rsidRPr="009225B4" w:rsidRDefault="002D7C03"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2D7C03" w:rsidRPr="009225B4" w:rsidRDefault="002D7C03"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b/>
              </w:rPr>
            </w:pPr>
          </w:p>
          <w:p w:rsidR="002D7C03" w:rsidRPr="009225B4" w:rsidRDefault="002D7C03" w:rsidP="005925EA">
            <w:pPr>
              <w:spacing w:line="360" w:lineRule="auto"/>
              <w:rPr>
                <w:rFonts w:ascii="RijksoverheidSansText" w:hAnsi="RijksoverheidSansText" w:cs="Arial"/>
              </w:rPr>
            </w:pPr>
          </w:p>
        </w:tc>
      </w:tr>
    </w:tbl>
    <w:p w:rsidR="002D7C03" w:rsidRPr="009225B4" w:rsidRDefault="002D7C03"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BA68D9" w:rsidRPr="009225B4" w:rsidTr="005925EA">
        <w:tc>
          <w:tcPr>
            <w:tcW w:w="880" w:type="dxa"/>
            <w:shd w:val="clear" w:color="auto" w:fill="92D050"/>
          </w:tcPr>
          <w:p w:rsidR="00BA68D9" w:rsidRPr="009225B4" w:rsidRDefault="00BA68D9" w:rsidP="005925EA">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711E6C" w:rsidRPr="00711E6C" w:rsidRDefault="00711E6C" w:rsidP="00711E6C">
            <w:pPr>
              <w:spacing w:line="360" w:lineRule="auto"/>
              <w:rPr>
                <w:rFonts w:ascii="RijksoverheidSansText" w:hAnsi="RijksoverheidSansText" w:cs="Arial"/>
                <w:sz w:val="18"/>
                <w:szCs w:val="18"/>
              </w:rPr>
            </w:pPr>
            <w:r w:rsidRPr="00711E6C">
              <w:rPr>
                <w:rFonts w:ascii="RijksoverheidSansText" w:hAnsi="RijksoverheidSansText" w:cs="Arial"/>
                <w:sz w:val="18"/>
                <w:szCs w:val="18"/>
              </w:rPr>
              <w:t>De Opdrachtgever vindt het belangrijk dat de Programmatuur applicatie integratie met 3th party human workflow applicaties ondersteunt. Beschrijf in hoeverre en op welke wijze de Programmatuur applicatie integratie met 3th party human workflow applicaties ondersteunt.</w:t>
            </w:r>
          </w:p>
          <w:p w:rsidR="00711E6C" w:rsidRPr="00711E6C" w:rsidRDefault="00711E6C" w:rsidP="00711E6C">
            <w:pPr>
              <w:spacing w:line="360" w:lineRule="auto"/>
              <w:rPr>
                <w:rFonts w:ascii="RijksoverheidSansText" w:hAnsi="RijksoverheidSansText" w:cs="Arial"/>
                <w:sz w:val="18"/>
                <w:szCs w:val="18"/>
              </w:rPr>
            </w:pPr>
          </w:p>
          <w:p w:rsidR="00711E6C" w:rsidRPr="00711E6C" w:rsidRDefault="00711E6C" w:rsidP="00711E6C">
            <w:pPr>
              <w:spacing w:line="360" w:lineRule="auto"/>
              <w:rPr>
                <w:rFonts w:ascii="RijksoverheidSansText" w:hAnsi="RijksoverheidSansText" w:cs="Arial"/>
                <w:sz w:val="18"/>
                <w:szCs w:val="18"/>
              </w:rPr>
            </w:pPr>
            <w:r w:rsidRPr="00711E6C">
              <w:rPr>
                <w:rFonts w:ascii="RijksoverheidSansText" w:hAnsi="RijksoverheidSansText" w:cs="Arial"/>
                <w:b/>
                <w:sz w:val="18"/>
                <w:szCs w:val="18"/>
              </w:rPr>
              <w:t>Beoordelingscriterium</w:t>
            </w:r>
            <w:r w:rsidRPr="00711E6C">
              <w:rPr>
                <w:rFonts w:ascii="RijksoverheidSansText" w:hAnsi="RijksoverheidSansText" w:cs="Arial"/>
                <w:sz w:val="18"/>
                <w:szCs w:val="18"/>
              </w:rPr>
              <w:t>: de mate waarin de Programmatuur, zonder zelf logica in te bouwen, applicatie integratie met 3th party human workflow applicaties ondersteunt</w:t>
            </w:r>
          </w:p>
          <w:p w:rsidR="00711E6C" w:rsidRPr="00711E6C" w:rsidRDefault="00711E6C" w:rsidP="00711E6C">
            <w:pPr>
              <w:spacing w:line="360" w:lineRule="auto"/>
              <w:rPr>
                <w:rFonts w:ascii="RijksoverheidSansText" w:hAnsi="RijksoverheidSansText" w:cs="Arial"/>
                <w:sz w:val="18"/>
                <w:szCs w:val="18"/>
              </w:rPr>
            </w:pPr>
          </w:p>
          <w:p w:rsidR="00711E6C" w:rsidRPr="00711E6C" w:rsidRDefault="00711E6C" w:rsidP="00711E6C">
            <w:pPr>
              <w:spacing w:line="360" w:lineRule="auto"/>
              <w:rPr>
                <w:rFonts w:ascii="RijksoverheidSansText" w:hAnsi="RijksoverheidSansText" w:cs="Arial"/>
                <w:b/>
                <w:sz w:val="18"/>
                <w:szCs w:val="18"/>
              </w:rPr>
            </w:pPr>
            <w:r w:rsidRPr="00711E6C">
              <w:rPr>
                <w:rFonts w:ascii="RijksoverheidSansText" w:hAnsi="RijksoverheidSansText" w:cs="Arial"/>
                <w:b/>
                <w:sz w:val="18"/>
                <w:szCs w:val="18"/>
              </w:rPr>
              <w:t>Beoordeling:</w:t>
            </w:r>
          </w:p>
          <w:p w:rsidR="00711E6C" w:rsidRPr="00711E6C" w:rsidRDefault="00711E6C" w:rsidP="00402442">
            <w:pPr>
              <w:pStyle w:val="Lijstalinea"/>
              <w:numPr>
                <w:ilvl w:val="0"/>
                <w:numId w:val="20"/>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De Programmatuur ondersteunt applicatie integratie met 3th party human workflow applicaties zonder zelf logica in te bouwen = 10 punten;</w:t>
            </w:r>
          </w:p>
          <w:p w:rsidR="00711E6C" w:rsidRDefault="00711E6C" w:rsidP="00402442">
            <w:pPr>
              <w:pStyle w:val="Lijstalinea"/>
              <w:numPr>
                <w:ilvl w:val="0"/>
                <w:numId w:val="20"/>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De Programmatuur ondersteunt applicatie integratie met 3th party human workflow applicaties door zelf logica in te bouwen = 5 punten;</w:t>
            </w:r>
          </w:p>
          <w:p w:rsidR="00BA68D9" w:rsidRPr="00711E6C" w:rsidRDefault="00711E6C" w:rsidP="00402442">
            <w:pPr>
              <w:pStyle w:val="Lijstalinea"/>
              <w:numPr>
                <w:ilvl w:val="0"/>
                <w:numId w:val="20"/>
              </w:numPr>
              <w:spacing w:line="360" w:lineRule="auto"/>
              <w:rPr>
                <w:rFonts w:ascii="RijksoverheidSansText" w:hAnsi="RijksoverheidSansText" w:cs="Arial"/>
                <w:sz w:val="18"/>
                <w:szCs w:val="18"/>
              </w:rPr>
            </w:pPr>
            <w:r w:rsidRPr="00711E6C">
              <w:rPr>
                <w:rFonts w:ascii="RijksoverheidSansText" w:hAnsi="RijksoverheidSansText" w:cs="Arial"/>
                <w:sz w:val="18"/>
                <w:szCs w:val="18"/>
              </w:rPr>
              <w:t>De Programmatuur ondersteunt geen applicatie integratie met 3th party human workflow applicaties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BA68D9" w:rsidRPr="009225B4" w:rsidTr="005925EA">
        <w:tc>
          <w:tcPr>
            <w:tcW w:w="851" w:type="dxa"/>
            <w:tcBorders>
              <w:top w:val="single" w:sz="4" w:space="0" w:color="auto"/>
              <w:bottom w:val="single" w:sz="4" w:space="0" w:color="auto"/>
            </w:tcBorders>
            <w:shd w:val="clear" w:color="auto" w:fill="92D050"/>
          </w:tcPr>
          <w:p w:rsidR="00BA68D9" w:rsidRPr="009225B4" w:rsidRDefault="00BA68D9"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BA68D9" w:rsidRPr="009225B4" w:rsidRDefault="00BA68D9"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BA68D9" w:rsidRPr="009225B4" w:rsidRDefault="00BA68D9" w:rsidP="005925EA">
            <w:pPr>
              <w:spacing w:line="360" w:lineRule="auto"/>
              <w:rPr>
                <w:rFonts w:ascii="RijksoverheidSansText" w:hAnsi="RijksoverheidSansText" w:cs="Arial"/>
                <w:b/>
              </w:rPr>
            </w:pPr>
          </w:p>
          <w:p w:rsidR="00BA68D9" w:rsidRPr="009225B4" w:rsidRDefault="00BA68D9" w:rsidP="005925EA">
            <w:pPr>
              <w:spacing w:line="360" w:lineRule="auto"/>
              <w:rPr>
                <w:rFonts w:ascii="RijksoverheidSansText" w:hAnsi="RijksoverheidSansText" w:cs="Arial"/>
                <w:b/>
              </w:rPr>
            </w:pPr>
          </w:p>
          <w:p w:rsidR="00BA68D9" w:rsidRPr="009225B4" w:rsidRDefault="00BA68D9" w:rsidP="005925EA">
            <w:pPr>
              <w:spacing w:line="360" w:lineRule="auto"/>
              <w:rPr>
                <w:rFonts w:ascii="RijksoverheidSansText" w:hAnsi="RijksoverheidSansText" w:cs="Arial"/>
                <w:b/>
              </w:rPr>
            </w:pPr>
          </w:p>
          <w:p w:rsidR="00BA68D9" w:rsidRPr="009225B4" w:rsidRDefault="00BA68D9" w:rsidP="005925EA">
            <w:pPr>
              <w:spacing w:line="360" w:lineRule="auto"/>
              <w:rPr>
                <w:rFonts w:ascii="RijksoverheidSansText" w:hAnsi="RijksoverheidSansText" w:cs="Arial"/>
                <w:b/>
              </w:rPr>
            </w:pPr>
          </w:p>
          <w:p w:rsidR="00BA68D9" w:rsidRPr="009225B4" w:rsidRDefault="00BA68D9" w:rsidP="005925EA">
            <w:pPr>
              <w:spacing w:line="360" w:lineRule="auto"/>
              <w:rPr>
                <w:rFonts w:ascii="RijksoverheidSansText" w:hAnsi="RijksoverheidSansText" w:cs="Arial"/>
                <w:b/>
              </w:rPr>
            </w:pPr>
          </w:p>
          <w:p w:rsidR="00BA68D9" w:rsidRPr="009225B4" w:rsidRDefault="00BA68D9" w:rsidP="005925EA">
            <w:pPr>
              <w:spacing w:line="360" w:lineRule="auto"/>
              <w:rPr>
                <w:rFonts w:ascii="RijksoverheidSansText" w:hAnsi="RijksoverheidSansText" w:cs="Arial"/>
                <w:b/>
              </w:rPr>
            </w:pPr>
          </w:p>
          <w:p w:rsidR="00BA68D9" w:rsidRPr="009225B4" w:rsidRDefault="00BA68D9" w:rsidP="005925EA">
            <w:pPr>
              <w:spacing w:line="360" w:lineRule="auto"/>
              <w:rPr>
                <w:rFonts w:ascii="RijksoverheidSansText" w:hAnsi="RijksoverheidSansText" w:cs="Arial"/>
                <w:b/>
              </w:rPr>
            </w:pPr>
          </w:p>
          <w:p w:rsidR="00BA68D9" w:rsidRPr="009225B4" w:rsidRDefault="00BA68D9" w:rsidP="005925EA">
            <w:pPr>
              <w:spacing w:line="360" w:lineRule="auto"/>
              <w:rPr>
                <w:rFonts w:ascii="RijksoverheidSansText" w:hAnsi="RijksoverheidSansText" w:cs="Arial"/>
              </w:rPr>
            </w:pPr>
          </w:p>
        </w:tc>
      </w:tr>
    </w:tbl>
    <w:p w:rsidR="00BA68D9" w:rsidRPr="009225B4" w:rsidRDefault="00BA68D9"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6D5592" w:rsidRPr="009225B4" w:rsidTr="005925EA">
        <w:tc>
          <w:tcPr>
            <w:tcW w:w="880" w:type="dxa"/>
            <w:shd w:val="clear" w:color="auto" w:fill="92D050"/>
          </w:tcPr>
          <w:p w:rsidR="006D5592" w:rsidRPr="009225B4" w:rsidRDefault="006D5592" w:rsidP="005925EA">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78143B" w:rsidRPr="0078143B" w:rsidRDefault="0078143B" w:rsidP="0078143B">
            <w:pPr>
              <w:spacing w:line="360" w:lineRule="auto"/>
              <w:rPr>
                <w:rFonts w:ascii="RijksoverheidSansText" w:hAnsi="RijksoverheidSansText" w:cs="Arial"/>
                <w:sz w:val="18"/>
                <w:szCs w:val="18"/>
              </w:rPr>
            </w:pPr>
            <w:r w:rsidRPr="0078143B">
              <w:rPr>
                <w:rFonts w:ascii="RijksoverheidSansText" w:hAnsi="RijksoverheidSansText" w:cs="Arial"/>
                <w:sz w:val="18"/>
                <w:szCs w:val="18"/>
              </w:rPr>
              <w:t>De Opdrachtgever vindt het belangrijk dat de Programmatuur gedurende de Overeenkomst de relevante communicatieprotocollen ondersteunt. Beschrijf welke additionele communicatieprotocollen (naast de reeds geëiste) de Programmatuur nog meer ondersteunt. Beschrijf tevens en onderbouw dit middels de roadmap van de Programmatuur welke additionele communicatieprotocollen in de toekomst door de Programmatuur worden ondersteund.</w:t>
            </w:r>
          </w:p>
          <w:p w:rsidR="0078143B" w:rsidRPr="0078143B" w:rsidRDefault="0078143B" w:rsidP="0078143B">
            <w:pPr>
              <w:spacing w:line="360" w:lineRule="auto"/>
              <w:rPr>
                <w:rFonts w:ascii="RijksoverheidSansText" w:hAnsi="RijksoverheidSansText" w:cs="Arial"/>
                <w:sz w:val="18"/>
                <w:szCs w:val="18"/>
              </w:rPr>
            </w:pPr>
          </w:p>
          <w:p w:rsidR="0078143B" w:rsidRPr="0078143B" w:rsidRDefault="0078143B" w:rsidP="0078143B">
            <w:pPr>
              <w:spacing w:line="360" w:lineRule="auto"/>
              <w:rPr>
                <w:rFonts w:ascii="RijksoverheidSansText" w:hAnsi="RijksoverheidSansText" w:cs="Arial"/>
                <w:sz w:val="18"/>
                <w:szCs w:val="18"/>
              </w:rPr>
            </w:pPr>
            <w:r w:rsidRPr="0078143B">
              <w:rPr>
                <w:rFonts w:ascii="RijksoverheidSansText" w:hAnsi="RijksoverheidSansText" w:cs="Arial"/>
                <w:b/>
                <w:sz w:val="18"/>
                <w:szCs w:val="18"/>
              </w:rPr>
              <w:t>Beoordelingscriterium</w:t>
            </w:r>
            <w:r w:rsidRPr="0078143B">
              <w:rPr>
                <w:rFonts w:ascii="RijksoverheidSansText" w:hAnsi="RijksoverheidSansText" w:cs="Arial"/>
                <w:sz w:val="18"/>
                <w:szCs w:val="18"/>
              </w:rPr>
              <w:t>: De mate waarin de Programmatuur gedurende de Overeenkomst de relevante communicatieprotocollen ondersteunt.</w:t>
            </w:r>
          </w:p>
          <w:p w:rsidR="0078143B" w:rsidRPr="0078143B" w:rsidRDefault="0078143B" w:rsidP="0078143B">
            <w:pPr>
              <w:spacing w:line="360" w:lineRule="auto"/>
              <w:rPr>
                <w:rFonts w:ascii="RijksoverheidSansText" w:hAnsi="RijksoverheidSansText" w:cs="Arial"/>
                <w:sz w:val="18"/>
                <w:szCs w:val="18"/>
              </w:rPr>
            </w:pPr>
          </w:p>
          <w:p w:rsidR="0078143B" w:rsidRPr="0078143B" w:rsidRDefault="0078143B" w:rsidP="0078143B">
            <w:pPr>
              <w:spacing w:line="360" w:lineRule="auto"/>
              <w:rPr>
                <w:rFonts w:ascii="RijksoverheidSansText" w:hAnsi="RijksoverheidSansText" w:cs="Arial"/>
                <w:b/>
                <w:sz w:val="18"/>
                <w:szCs w:val="18"/>
              </w:rPr>
            </w:pPr>
            <w:r w:rsidRPr="0078143B">
              <w:rPr>
                <w:rFonts w:ascii="RijksoverheidSansText" w:hAnsi="RijksoverheidSansText" w:cs="Arial"/>
                <w:b/>
                <w:sz w:val="18"/>
                <w:szCs w:val="18"/>
              </w:rPr>
              <w:t>Beoordeling:</w:t>
            </w:r>
          </w:p>
          <w:p w:rsidR="0078143B" w:rsidRPr="0078143B" w:rsidRDefault="0078143B" w:rsidP="00402442">
            <w:pPr>
              <w:pStyle w:val="Lijstalinea"/>
              <w:numPr>
                <w:ilvl w:val="0"/>
                <w:numId w:val="21"/>
              </w:numPr>
              <w:spacing w:line="360" w:lineRule="auto"/>
              <w:rPr>
                <w:rFonts w:ascii="RijksoverheidSansText" w:hAnsi="RijksoverheidSansText" w:cs="Arial"/>
                <w:sz w:val="18"/>
                <w:szCs w:val="18"/>
              </w:rPr>
            </w:pPr>
            <w:r w:rsidRPr="0078143B">
              <w:rPr>
                <w:rFonts w:ascii="RijksoverheidSansText" w:hAnsi="RijksoverheidSansText" w:cs="Arial"/>
                <w:sz w:val="18"/>
                <w:szCs w:val="18"/>
              </w:rPr>
              <w:t>De Programmatuur ondersteunt het gRPC protocol = 5 punten;</w:t>
            </w:r>
          </w:p>
          <w:p w:rsidR="006D5592" w:rsidRPr="009225B4" w:rsidRDefault="0078143B" w:rsidP="00402442">
            <w:pPr>
              <w:pStyle w:val="Lijstalinea"/>
              <w:numPr>
                <w:ilvl w:val="0"/>
                <w:numId w:val="21"/>
              </w:numPr>
              <w:spacing w:line="360" w:lineRule="auto"/>
              <w:rPr>
                <w:rFonts w:ascii="RijksoverheidSansText" w:hAnsi="RijksoverheidSansText"/>
              </w:rPr>
            </w:pPr>
            <w:r w:rsidRPr="0078143B">
              <w:rPr>
                <w:rFonts w:ascii="RijksoverheidSansText" w:hAnsi="RijksoverheidSansText" w:cs="Arial"/>
                <w:sz w:val="18"/>
                <w:szCs w:val="18"/>
              </w:rPr>
              <w:t>De Programmatuur ondersteunt andere relevante protocollen = 1 punt per protocol (max 5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6D5592" w:rsidRPr="009225B4" w:rsidTr="005925EA">
        <w:tc>
          <w:tcPr>
            <w:tcW w:w="851" w:type="dxa"/>
            <w:tcBorders>
              <w:top w:val="single" w:sz="4" w:space="0" w:color="auto"/>
              <w:bottom w:val="single" w:sz="4" w:space="0" w:color="auto"/>
            </w:tcBorders>
            <w:shd w:val="clear" w:color="auto" w:fill="92D050"/>
          </w:tcPr>
          <w:p w:rsidR="006D5592" w:rsidRPr="009225B4" w:rsidRDefault="006D5592"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6D5592" w:rsidRPr="009225B4" w:rsidRDefault="006D5592"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6D5592" w:rsidRPr="009225B4" w:rsidRDefault="006D5592" w:rsidP="005925EA">
            <w:pPr>
              <w:spacing w:line="360" w:lineRule="auto"/>
              <w:rPr>
                <w:rFonts w:ascii="RijksoverheidSansText" w:hAnsi="RijksoverheidSansText" w:cs="Arial"/>
                <w:b/>
              </w:rPr>
            </w:pPr>
          </w:p>
          <w:p w:rsidR="006D5592" w:rsidRPr="009225B4" w:rsidRDefault="006D5592" w:rsidP="005925EA">
            <w:pPr>
              <w:spacing w:line="360" w:lineRule="auto"/>
              <w:rPr>
                <w:rFonts w:ascii="RijksoverheidSansText" w:hAnsi="RijksoverheidSansText" w:cs="Arial"/>
                <w:b/>
              </w:rPr>
            </w:pPr>
          </w:p>
          <w:p w:rsidR="006D5592" w:rsidRPr="009225B4" w:rsidRDefault="006D5592" w:rsidP="005925EA">
            <w:pPr>
              <w:spacing w:line="360" w:lineRule="auto"/>
              <w:rPr>
                <w:rFonts w:ascii="RijksoverheidSansText" w:hAnsi="RijksoverheidSansText" w:cs="Arial"/>
                <w:b/>
              </w:rPr>
            </w:pPr>
          </w:p>
          <w:p w:rsidR="006D5592" w:rsidRPr="009225B4" w:rsidRDefault="006D5592" w:rsidP="005925EA">
            <w:pPr>
              <w:spacing w:line="360" w:lineRule="auto"/>
              <w:rPr>
                <w:rFonts w:ascii="RijksoverheidSansText" w:hAnsi="RijksoverheidSansText" w:cs="Arial"/>
                <w:b/>
              </w:rPr>
            </w:pPr>
          </w:p>
          <w:p w:rsidR="006D5592" w:rsidRPr="009225B4" w:rsidRDefault="006D5592" w:rsidP="005925EA">
            <w:pPr>
              <w:spacing w:line="360" w:lineRule="auto"/>
              <w:rPr>
                <w:rFonts w:ascii="RijksoverheidSansText" w:hAnsi="RijksoverheidSansText" w:cs="Arial"/>
                <w:b/>
              </w:rPr>
            </w:pPr>
          </w:p>
          <w:p w:rsidR="006D5592" w:rsidRPr="009225B4" w:rsidRDefault="006D5592" w:rsidP="005925EA">
            <w:pPr>
              <w:spacing w:line="360" w:lineRule="auto"/>
              <w:rPr>
                <w:rFonts w:ascii="RijksoverheidSansText" w:hAnsi="RijksoverheidSansText" w:cs="Arial"/>
                <w:b/>
              </w:rPr>
            </w:pPr>
          </w:p>
          <w:p w:rsidR="006D5592" w:rsidRPr="009225B4" w:rsidRDefault="006D5592" w:rsidP="005925EA">
            <w:pPr>
              <w:spacing w:line="360" w:lineRule="auto"/>
              <w:rPr>
                <w:rFonts w:ascii="RijksoverheidSansText" w:hAnsi="RijksoverheidSansText" w:cs="Arial"/>
                <w:b/>
              </w:rPr>
            </w:pPr>
          </w:p>
          <w:p w:rsidR="006D5592" w:rsidRPr="009225B4" w:rsidRDefault="006D5592" w:rsidP="005925EA">
            <w:pPr>
              <w:spacing w:line="360" w:lineRule="auto"/>
              <w:rPr>
                <w:rFonts w:ascii="RijksoverheidSansText" w:hAnsi="RijksoverheidSansText" w:cs="Arial"/>
              </w:rPr>
            </w:pPr>
          </w:p>
        </w:tc>
      </w:tr>
    </w:tbl>
    <w:p w:rsidR="006D5592" w:rsidRPr="009225B4" w:rsidRDefault="006D5592"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EB6264" w:rsidRPr="009225B4" w:rsidTr="005925EA">
        <w:tc>
          <w:tcPr>
            <w:tcW w:w="880" w:type="dxa"/>
            <w:shd w:val="clear" w:color="auto" w:fill="92D050"/>
          </w:tcPr>
          <w:p w:rsidR="00EB6264" w:rsidRPr="009225B4" w:rsidRDefault="00EB6264" w:rsidP="005925EA">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402442" w:rsidRPr="00402442" w:rsidRDefault="00402442" w:rsidP="00402442">
            <w:pPr>
              <w:spacing w:line="360" w:lineRule="auto"/>
              <w:rPr>
                <w:rFonts w:ascii="RijksoverheidSansText" w:hAnsi="RijksoverheidSansText" w:cs="Arial"/>
                <w:sz w:val="18"/>
                <w:szCs w:val="18"/>
              </w:rPr>
            </w:pPr>
            <w:r w:rsidRPr="00402442">
              <w:rPr>
                <w:rFonts w:ascii="RijksoverheidSansText" w:hAnsi="RijksoverheidSansText" w:cs="Arial"/>
                <w:sz w:val="18"/>
                <w:szCs w:val="18"/>
              </w:rPr>
              <w:t xml:space="preserve">De Opdrachtgever vindt het belangrijk dat de Programmatuur de mogelijkheid biedt om direct (zonder aanroep van services) proces-logica uit te kunnen voeren (bijv. voor het uitvoeren van éénvoudige transformaties). Bij voorkeur kan deze logica in de Java programmeertaal worden uitgevoerd. Beschrijf in hoeverre en op welke wijze de Programmatuur de mogelijkheid biedt om direct proces-logica uit te kunnen voeren. </w:t>
            </w:r>
          </w:p>
          <w:p w:rsidR="00402442" w:rsidRPr="00402442" w:rsidRDefault="00402442" w:rsidP="00402442">
            <w:pPr>
              <w:spacing w:line="360" w:lineRule="auto"/>
              <w:rPr>
                <w:rFonts w:ascii="RijksoverheidSansText" w:hAnsi="RijksoverheidSansText" w:cs="Arial"/>
                <w:sz w:val="18"/>
                <w:szCs w:val="18"/>
              </w:rPr>
            </w:pPr>
          </w:p>
          <w:p w:rsidR="00402442" w:rsidRPr="00402442" w:rsidRDefault="00402442" w:rsidP="00402442">
            <w:pPr>
              <w:spacing w:line="360" w:lineRule="auto"/>
              <w:rPr>
                <w:rFonts w:ascii="RijksoverheidSansText" w:hAnsi="RijksoverheidSansText" w:cs="Arial"/>
                <w:sz w:val="18"/>
                <w:szCs w:val="18"/>
              </w:rPr>
            </w:pPr>
            <w:r w:rsidRPr="00402442">
              <w:rPr>
                <w:rFonts w:ascii="RijksoverheidSansText" w:hAnsi="RijksoverheidSansText" w:cs="Arial"/>
                <w:b/>
                <w:sz w:val="18"/>
                <w:szCs w:val="18"/>
              </w:rPr>
              <w:t>Beoordelingscriterium:</w:t>
            </w:r>
            <w:r w:rsidRPr="00402442">
              <w:rPr>
                <w:rFonts w:ascii="RijksoverheidSansText" w:hAnsi="RijksoverheidSansText" w:cs="Arial"/>
                <w:sz w:val="18"/>
                <w:szCs w:val="18"/>
              </w:rPr>
              <w:t xml:space="preserve"> de mate waarin de Programmatuur de mogelijkheid biedt om direct (zonder aanroep van services) proces-logica, bij voorkeur in Java programmeertaal, uit te kunnen voeren</w:t>
            </w:r>
          </w:p>
          <w:p w:rsidR="00402442" w:rsidRPr="00402442" w:rsidRDefault="00402442" w:rsidP="00402442">
            <w:pPr>
              <w:spacing w:line="360" w:lineRule="auto"/>
              <w:rPr>
                <w:rFonts w:ascii="RijksoverheidSansText" w:hAnsi="RijksoverheidSansText" w:cs="Arial"/>
                <w:sz w:val="18"/>
                <w:szCs w:val="18"/>
              </w:rPr>
            </w:pPr>
          </w:p>
          <w:p w:rsidR="00402442" w:rsidRPr="00402442" w:rsidRDefault="00402442" w:rsidP="00402442">
            <w:pPr>
              <w:spacing w:line="360" w:lineRule="auto"/>
              <w:rPr>
                <w:rFonts w:ascii="RijksoverheidSansText" w:hAnsi="RijksoverheidSansText" w:cs="Arial"/>
                <w:b/>
                <w:sz w:val="18"/>
                <w:szCs w:val="18"/>
              </w:rPr>
            </w:pPr>
            <w:r w:rsidRPr="00402442">
              <w:rPr>
                <w:rFonts w:ascii="RijksoverheidSansText" w:hAnsi="RijksoverheidSansText" w:cs="Arial"/>
                <w:b/>
                <w:sz w:val="18"/>
                <w:szCs w:val="18"/>
              </w:rPr>
              <w:t>Beoordeling:</w:t>
            </w:r>
          </w:p>
          <w:p w:rsidR="00402442" w:rsidRPr="00402442" w:rsidRDefault="00402442" w:rsidP="00402442">
            <w:pPr>
              <w:pStyle w:val="Lijstalinea"/>
              <w:numPr>
                <w:ilvl w:val="0"/>
                <w:numId w:val="22"/>
              </w:numPr>
              <w:spacing w:line="360" w:lineRule="auto"/>
              <w:rPr>
                <w:rFonts w:ascii="RijksoverheidSansText" w:hAnsi="RijksoverheidSansText" w:cs="Arial"/>
                <w:sz w:val="18"/>
                <w:szCs w:val="18"/>
              </w:rPr>
            </w:pPr>
            <w:r w:rsidRPr="00402442">
              <w:rPr>
                <w:rFonts w:ascii="RijksoverheidSansText" w:hAnsi="RijksoverheidSansText" w:cs="Arial"/>
                <w:sz w:val="18"/>
                <w:szCs w:val="18"/>
              </w:rPr>
              <w:t>De Programmatuur biedt de mogelijkheid om direct (zonder aanroep van services) proces-logica in Java programmeertaal uit te voeren = 10 punten;</w:t>
            </w:r>
          </w:p>
          <w:p w:rsidR="00402442" w:rsidRPr="00402442" w:rsidRDefault="00402442" w:rsidP="00402442">
            <w:pPr>
              <w:pStyle w:val="Lijstalinea"/>
              <w:numPr>
                <w:ilvl w:val="0"/>
                <w:numId w:val="22"/>
              </w:numPr>
              <w:spacing w:line="360" w:lineRule="auto"/>
              <w:rPr>
                <w:rFonts w:ascii="RijksoverheidSansText" w:hAnsi="RijksoverheidSansText" w:cs="Arial"/>
                <w:sz w:val="18"/>
                <w:szCs w:val="18"/>
              </w:rPr>
            </w:pPr>
            <w:r w:rsidRPr="00402442">
              <w:rPr>
                <w:rFonts w:ascii="RijksoverheidSansText" w:hAnsi="RijksoverheidSansText" w:cs="Arial"/>
                <w:sz w:val="18"/>
                <w:szCs w:val="18"/>
              </w:rPr>
              <w:t>De Programmatuur biedt de mogelijkheid om direct (zonder aanroep van services) proces-logica in jsr-scripting taal 223 uit te voeren = 5 punten;</w:t>
            </w:r>
          </w:p>
          <w:p w:rsidR="00EB6264" w:rsidRPr="009225B4" w:rsidRDefault="00402442" w:rsidP="00402442">
            <w:pPr>
              <w:pStyle w:val="Lijstalinea"/>
              <w:numPr>
                <w:ilvl w:val="0"/>
                <w:numId w:val="22"/>
              </w:numPr>
              <w:spacing w:line="360" w:lineRule="auto"/>
              <w:rPr>
                <w:rFonts w:ascii="RijksoverheidSansText" w:hAnsi="RijksoverheidSansText"/>
              </w:rPr>
            </w:pPr>
            <w:r w:rsidRPr="00402442">
              <w:rPr>
                <w:rFonts w:ascii="RijksoverheidSansText" w:hAnsi="RijksoverheidSansText" w:cs="Arial"/>
                <w:sz w:val="18"/>
                <w:szCs w:val="18"/>
              </w:rPr>
              <w:t>De Programmatuur biedt niet de mogelijkheid om direct (zonder aanroep van services) proces-logica uit te voeren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EB6264" w:rsidRPr="009225B4" w:rsidTr="005925EA">
        <w:tc>
          <w:tcPr>
            <w:tcW w:w="851" w:type="dxa"/>
            <w:tcBorders>
              <w:top w:val="single" w:sz="4" w:space="0" w:color="auto"/>
              <w:bottom w:val="single" w:sz="4" w:space="0" w:color="auto"/>
            </w:tcBorders>
            <w:shd w:val="clear" w:color="auto" w:fill="92D050"/>
          </w:tcPr>
          <w:p w:rsidR="00EB6264" w:rsidRPr="009225B4" w:rsidRDefault="00EB6264"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EB6264" w:rsidRPr="009225B4" w:rsidRDefault="00EB6264"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EB6264" w:rsidRPr="009225B4" w:rsidRDefault="00EB6264" w:rsidP="005925EA">
            <w:pPr>
              <w:spacing w:line="360" w:lineRule="auto"/>
              <w:rPr>
                <w:rFonts w:ascii="RijksoverheidSansText" w:hAnsi="RijksoverheidSansText" w:cs="Arial"/>
                <w:b/>
              </w:rPr>
            </w:pPr>
          </w:p>
          <w:p w:rsidR="00EB6264" w:rsidRPr="009225B4" w:rsidRDefault="00EB6264" w:rsidP="005925EA">
            <w:pPr>
              <w:spacing w:line="360" w:lineRule="auto"/>
              <w:rPr>
                <w:rFonts w:ascii="RijksoverheidSansText" w:hAnsi="RijksoverheidSansText" w:cs="Arial"/>
                <w:b/>
              </w:rPr>
            </w:pPr>
          </w:p>
          <w:p w:rsidR="00EB6264" w:rsidRPr="009225B4" w:rsidRDefault="00EB6264" w:rsidP="005925EA">
            <w:pPr>
              <w:spacing w:line="360" w:lineRule="auto"/>
              <w:rPr>
                <w:rFonts w:ascii="RijksoverheidSansText" w:hAnsi="RijksoverheidSansText" w:cs="Arial"/>
                <w:b/>
              </w:rPr>
            </w:pPr>
          </w:p>
          <w:p w:rsidR="00EB6264" w:rsidRPr="009225B4" w:rsidRDefault="00EB6264" w:rsidP="005925EA">
            <w:pPr>
              <w:spacing w:line="360" w:lineRule="auto"/>
              <w:rPr>
                <w:rFonts w:ascii="RijksoverheidSansText" w:hAnsi="RijksoverheidSansText" w:cs="Arial"/>
                <w:b/>
              </w:rPr>
            </w:pPr>
          </w:p>
          <w:p w:rsidR="00EB6264" w:rsidRPr="009225B4" w:rsidRDefault="00EB6264" w:rsidP="005925EA">
            <w:pPr>
              <w:spacing w:line="360" w:lineRule="auto"/>
              <w:rPr>
                <w:rFonts w:ascii="RijksoverheidSansText" w:hAnsi="RijksoverheidSansText" w:cs="Arial"/>
                <w:b/>
              </w:rPr>
            </w:pPr>
          </w:p>
          <w:p w:rsidR="00EB6264" w:rsidRPr="009225B4" w:rsidRDefault="00EB6264" w:rsidP="005925EA">
            <w:pPr>
              <w:spacing w:line="360" w:lineRule="auto"/>
              <w:rPr>
                <w:rFonts w:ascii="RijksoverheidSansText" w:hAnsi="RijksoverheidSansText" w:cs="Arial"/>
                <w:b/>
              </w:rPr>
            </w:pPr>
          </w:p>
          <w:p w:rsidR="00EB6264" w:rsidRPr="009225B4" w:rsidRDefault="00EB6264" w:rsidP="005925EA">
            <w:pPr>
              <w:spacing w:line="360" w:lineRule="auto"/>
              <w:rPr>
                <w:rFonts w:ascii="RijksoverheidSansText" w:hAnsi="RijksoverheidSansText" w:cs="Arial"/>
                <w:b/>
              </w:rPr>
            </w:pPr>
          </w:p>
          <w:p w:rsidR="00EB6264" w:rsidRPr="009225B4" w:rsidRDefault="00EB6264" w:rsidP="005925EA">
            <w:pPr>
              <w:spacing w:line="360" w:lineRule="auto"/>
              <w:rPr>
                <w:rFonts w:ascii="RijksoverheidSansText" w:hAnsi="RijksoverheidSansText" w:cs="Arial"/>
              </w:rPr>
            </w:pPr>
          </w:p>
        </w:tc>
      </w:tr>
    </w:tbl>
    <w:p w:rsidR="00EB6264" w:rsidRPr="009225B4" w:rsidRDefault="00EB6264" w:rsidP="00E8370D">
      <w:pPr>
        <w:rPr>
          <w:rFonts w:ascii="RijksoverheidSansText" w:eastAsiaTheme="minorHAnsi" w:hAnsi="RijksoverheidSansText" w:cstheme="minorBidi"/>
          <w:sz w:val="18"/>
        </w:rPr>
      </w:pPr>
    </w:p>
    <w:tbl>
      <w:tblPr>
        <w:tblStyle w:val="Tabelraster31"/>
        <w:tblW w:w="8959"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80"/>
        <w:gridCol w:w="8079"/>
      </w:tblGrid>
      <w:tr w:rsidR="00210A0C" w:rsidRPr="009225B4" w:rsidTr="005925EA">
        <w:tc>
          <w:tcPr>
            <w:tcW w:w="880" w:type="dxa"/>
            <w:shd w:val="clear" w:color="auto" w:fill="92D050"/>
          </w:tcPr>
          <w:p w:rsidR="00210A0C" w:rsidRPr="009225B4" w:rsidRDefault="00210A0C" w:rsidP="005925EA">
            <w:pPr>
              <w:numPr>
                <w:ilvl w:val="0"/>
                <w:numId w:val="3"/>
              </w:numPr>
              <w:autoSpaceDE w:val="0"/>
              <w:autoSpaceDN w:val="0"/>
              <w:adjustRightInd w:val="0"/>
              <w:ind w:left="0" w:firstLine="0"/>
              <w:rPr>
                <w:rFonts w:ascii="RijksoverheidSansText" w:hAnsi="RijksoverheidSansText" w:cs="Arial"/>
                <w:color w:val="000000"/>
                <w:sz w:val="20"/>
              </w:rPr>
            </w:pPr>
          </w:p>
        </w:tc>
        <w:tc>
          <w:tcPr>
            <w:tcW w:w="8079" w:type="dxa"/>
            <w:shd w:val="clear" w:color="auto" w:fill="D9D9D9" w:themeFill="background1" w:themeFillShade="D9"/>
          </w:tcPr>
          <w:p w:rsidR="00402442" w:rsidRPr="00402442" w:rsidRDefault="00402442" w:rsidP="00402442">
            <w:pPr>
              <w:pStyle w:val="Default"/>
              <w:spacing w:line="360" w:lineRule="auto"/>
              <w:rPr>
                <w:rFonts w:ascii="RijksoverheidSansText" w:eastAsia="Times New Roman" w:hAnsi="RijksoverheidSansText" w:cs="Arial"/>
                <w:szCs w:val="19"/>
              </w:rPr>
            </w:pPr>
            <w:r w:rsidRPr="00402442">
              <w:rPr>
                <w:rFonts w:ascii="RijksoverheidSansText" w:eastAsia="Times New Roman" w:hAnsi="RijksoverheidSansText" w:cs="Arial"/>
                <w:szCs w:val="19"/>
              </w:rPr>
              <w:t>De Opdrachtgever vindt het belangrijk dat de Opleidingen inzake de Oplossing gedurende de Overeenkomst in de Nederlandse taal worden gegeven.</w:t>
            </w:r>
          </w:p>
          <w:p w:rsidR="00402442" w:rsidRPr="00402442" w:rsidRDefault="00402442" w:rsidP="00402442">
            <w:pPr>
              <w:pStyle w:val="Default"/>
              <w:spacing w:line="360" w:lineRule="auto"/>
              <w:rPr>
                <w:rFonts w:ascii="RijksoverheidSansText" w:eastAsia="Times New Roman" w:hAnsi="RijksoverheidSansText" w:cs="Arial"/>
                <w:b/>
                <w:szCs w:val="19"/>
              </w:rPr>
            </w:pPr>
          </w:p>
          <w:p w:rsidR="00402442" w:rsidRPr="00402442" w:rsidRDefault="00402442" w:rsidP="00402442">
            <w:pPr>
              <w:pStyle w:val="Default"/>
              <w:spacing w:line="360" w:lineRule="auto"/>
              <w:rPr>
                <w:rFonts w:ascii="RijksoverheidSansText" w:eastAsia="Times New Roman" w:hAnsi="RijksoverheidSansText" w:cs="Arial"/>
                <w:b/>
                <w:szCs w:val="19"/>
              </w:rPr>
            </w:pPr>
            <w:r w:rsidRPr="00402442">
              <w:rPr>
                <w:rFonts w:ascii="RijksoverheidSansText" w:eastAsia="Times New Roman" w:hAnsi="RijksoverheidSansText" w:cs="Arial"/>
                <w:b/>
                <w:szCs w:val="19"/>
              </w:rPr>
              <w:t>Beoordeling:</w:t>
            </w:r>
          </w:p>
          <w:p w:rsidR="00402442" w:rsidRDefault="00402442" w:rsidP="00402442">
            <w:pPr>
              <w:pStyle w:val="Default"/>
              <w:numPr>
                <w:ilvl w:val="0"/>
                <w:numId w:val="23"/>
              </w:numPr>
              <w:spacing w:line="360" w:lineRule="auto"/>
              <w:rPr>
                <w:rFonts w:ascii="RijksoverheidSansText" w:eastAsia="Times New Roman" w:hAnsi="RijksoverheidSansText" w:cs="Arial"/>
                <w:szCs w:val="19"/>
              </w:rPr>
            </w:pPr>
            <w:r w:rsidRPr="00402442">
              <w:rPr>
                <w:rFonts w:ascii="RijksoverheidSansText" w:eastAsia="Times New Roman" w:hAnsi="RijksoverheidSansText" w:cs="Arial"/>
                <w:szCs w:val="19"/>
              </w:rPr>
              <w:t>Ja = 10 punten;</w:t>
            </w:r>
          </w:p>
          <w:p w:rsidR="00210A0C" w:rsidRPr="00402442" w:rsidRDefault="00402442" w:rsidP="00402442">
            <w:pPr>
              <w:pStyle w:val="Default"/>
              <w:numPr>
                <w:ilvl w:val="0"/>
                <w:numId w:val="23"/>
              </w:numPr>
              <w:spacing w:line="360" w:lineRule="auto"/>
              <w:rPr>
                <w:rFonts w:ascii="RijksoverheidSansText" w:eastAsia="Times New Roman" w:hAnsi="RijksoverheidSansText" w:cs="Arial"/>
                <w:szCs w:val="19"/>
              </w:rPr>
            </w:pPr>
            <w:r w:rsidRPr="00402442">
              <w:rPr>
                <w:rFonts w:ascii="RijksoverheidSansText" w:eastAsia="Times New Roman" w:hAnsi="RijksoverheidSansText" w:cs="Arial"/>
                <w:szCs w:val="19"/>
              </w:rPr>
              <w:t>Nee = 0 punten.</w:t>
            </w:r>
          </w:p>
        </w:tc>
      </w:tr>
    </w:tbl>
    <w:tbl>
      <w:tblPr>
        <w:tblStyle w:val="Tabelraster2"/>
        <w:tblW w:w="8954" w:type="dxa"/>
        <w:tblInd w:w="108"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Caption w:val="VE"/>
        <w:tblDescription w:val="Vormvereiste"/>
      </w:tblPr>
      <w:tblGrid>
        <w:gridCol w:w="851"/>
        <w:gridCol w:w="8103"/>
      </w:tblGrid>
      <w:tr w:rsidR="00210A0C" w:rsidRPr="009225B4" w:rsidTr="005925EA">
        <w:tc>
          <w:tcPr>
            <w:tcW w:w="851" w:type="dxa"/>
            <w:tcBorders>
              <w:top w:val="single" w:sz="4" w:space="0" w:color="auto"/>
              <w:bottom w:val="single" w:sz="4" w:space="0" w:color="auto"/>
            </w:tcBorders>
            <w:shd w:val="clear" w:color="auto" w:fill="92D050"/>
          </w:tcPr>
          <w:p w:rsidR="00210A0C" w:rsidRPr="009225B4" w:rsidRDefault="00210A0C" w:rsidP="005925EA">
            <w:pPr>
              <w:autoSpaceDE w:val="0"/>
              <w:autoSpaceDN w:val="0"/>
              <w:adjustRightInd w:val="0"/>
              <w:spacing w:line="360" w:lineRule="auto"/>
              <w:rPr>
                <w:rFonts w:ascii="RijksoverheidSansText" w:hAnsi="RijksoverheidSansText" w:cs="Arial"/>
                <w:color w:val="000000"/>
                <w:spacing w:val="5"/>
                <w:sz w:val="18"/>
                <w:szCs w:val="18"/>
              </w:rPr>
            </w:pPr>
          </w:p>
        </w:tc>
        <w:tc>
          <w:tcPr>
            <w:tcW w:w="8103" w:type="dxa"/>
            <w:tcBorders>
              <w:top w:val="single" w:sz="4" w:space="0" w:color="auto"/>
              <w:bottom w:val="single" w:sz="4" w:space="0" w:color="auto"/>
            </w:tcBorders>
            <w:shd w:val="clear" w:color="auto" w:fill="D9D9D9" w:themeFill="background1" w:themeFillShade="D9"/>
          </w:tcPr>
          <w:p w:rsidR="00210A0C" w:rsidRPr="009225B4" w:rsidRDefault="00210A0C" w:rsidP="005925EA">
            <w:pPr>
              <w:spacing w:line="360" w:lineRule="auto"/>
              <w:rPr>
                <w:rFonts w:ascii="RijksoverheidSansText" w:hAnsi="RijksoverheidSansText" w:cs="Arial"/>
                <w:b/>
              </w:rPr>
            </w:pPr>
            <w:r w:rsidRPr="009225B4">
              <w:rPr>
                <w:rFonts w:ascii="RijksoverheidSansText" w:hAnsi="RijksoverheidSansText" w:cs="Arial"/>
                <w:b/>
              </w:rPr>
              <w:t>Antwoord:</w:t>
            </w:r>
          </w:p>
          <w:p w:rsidR="00210A0C" w:rsidRPr="009225B4" w:rsidRDefault="00210A0C" w:rsidP="005925EA">
            <w:pPr>
              <w:spacing w:line="360" w:lineRule="auto"/>
              <w:rPr>
                <w:rFonts w:ascii="RijksoverheidSansText" w:hAnsi="RijksoverheidSansText" w:cs="Arial"/>
                <w:b/>
              </w:rPr>
            </w:pPr>
          </w:p>
          <w:p w:rsidR="00210A0C" w:rsidRPr="009225B4" w:rsidRDefault="00210A0C" w:rsidP="005925EA">
            <w:pPr>
              <w:spacing w:line="360" w:lineRule="auto"/>
              <w:rPr>
                <w:rFonts w:ascii="RijksoverheidSansText" w:hAnsi="RijksoverheidSansText" w:cs="Arial"/>
                <w:b/>
              </w:rPr>
            </w:pPr>
          </w:p>
          <w:p w:rsidR="00210A0C" w:rsidRPr="009225B4" w:rsidRDefault="00210A0C" w:rsidP="005925EA">
            <w:pPr>
              <w:spacing w:line="360" w:lineRule="auto"/>
              <w:rPr>
                <w:rFonts w:ascii="RijksoverheidSansText" w:hAnsi="RijksoverheidSansText" w:cs="Arial"/>
                <w:b/>
              </w:rPr>
            </w:pPr>
          </w:p>
          <w:p w:rsidR="00210A0C" w:rsidRPr="009225B4" w:rsidRDefault="00210A0C" w:rsidP="005925EA">
            <w:pPr>
              <w:spacing w:line="360" w:lineRule="auto"/>
              <w:rPr>
                <w:rFonts w:ascii="RijksoverheidSansText" w:hAnsi="RijksoverheidSansText" w:cs="Arial"/>
                <w:b/>
              </w:rPr>
            </w:pPr>
          </w:p>
          <w:p w:rsidR="00210A0C" w:rsidRPr="009225B4" w:rsidRDefault="00210A0C" w:rsidP="005925EA">
            <w:pPr>
              <w:spacing w:line="360" w:lineRule="auto"/>
              <w:rPr>
                <w:rFonts w:ascii="RijksoverheidSansText" w:hAnsi="RijksoverheidSansText" w:cs="Arial"/>
                <w:b/>
              </w:rPr>
            </w:pPr>
          </w:p>
          <w:p w:rsidR="00210A0C" w:rsidRPr="009225B4" w:rsidRDefault="00210A0C" w:rsidP="005925EA">
            <w:pPr>
              <w:spacing w:line="360" w:lineRule="auto"/>
              <w:rPr>
                <w:rFonts w:ascii="RijksoverheidSansText" w:hAnsi="RijksoverheidSansText" w:cs="Arial"/>
                <w:b/>
              </w:rPr>
            </w:pPr>
          </w:p>
          <w:p w:rsidR="00210A0C" w:rsidRPr="009225B4" w:rsidRDefault="00210A0C" w:rsidP="005925EA">
            <w:pPr>
              <w:spacing w:line="360" w:lineRule="auto"/>
              <w:rPr>
                <w:rFonts w:ascii="RijksoverheidSansText" w:hAnsi="RijksoverheidSansText" w:cs="Arial"/>
                <w:b/>
              </w:rPr>
            </w:pPr>
          </w:p>
          <w:p w:rsidR="00210A0C" w:rsidRPr="009225B4" w:rsidRDefault="00210A0C" w:rsidP="005925EA">
            <w:pPr>
              <w:spacing w:line="360" w:lineRule="auto"/>
              <w:rPr>
                <w:rFonts w:ascii="RijksoverheidSansText" w:hAnsi="RijksoverheidSansText" w:cs="Arial"/>
              </w:rPr>
            </w:pPr>
          </w:p>
        </w:tc>
      </w:tr>
    </w:tbl>
    <w:p w:rsidR="00210A0C" w:rsidRPr="009225B4" w:rsidRDefault="00210A0C" w:rsidP="00E8370D">
      <w:pPr>
        <w:rPr>
          <w:rFonts w:ascii="RijksoverheidSansText" w:eastAsiaTheme="minorHAnsi" w:hAnsi="RijksoverheidSansText" w:cstheme="minorBidi"/>
          <w:sz w:val="18"/>
        </w:rPr>
      </w:pPr>
    </w:p>
    <w:sectPr w:rsidR="00210A0C" w:rsidRPr="009225B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274" w:rsidRDefault="00525274" w:rsidP="00525274">
      <w:pPr>
        <w:spacing w:line="240" w:lineRule="auto"/>
      </w:pPr>
      <w:r>
        <w:separator/>
      </w:r>
    </w:p>
  </w:endnote>
  <w:endnote w:type="continuationSeparator" w:id="0">
    <w:p w:rsidR="00525274" w:rsidRDefault="00525274" w:rsidP="005252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224511"/>
      <w:docPartObj>
        <w:docPartGallery w:val="Page Numbers (Bottom of Page)"/>
        <w:docPartUnique/>
      </w:docPartObj>
    </w:sdtPr>
    <w:sdtEndPr/>
    <w:sdtContent>
      <w:sdt>
        <w:sdtPr>
          <w:id w:val="1728636285"/>
          <w:docPartObj>
            <w:docPartGallery w:val="Page Numbers (Top of Page)"/>
            <w:docPartUnique/>
          </w:docPartObj>
        </w:sdtPr>
        <w:sdtEndPr/>
        <w:sdtContent>
          <w:p w:rsidR="001066A9" w:rsidRPr="001066A9" w:rsidRDefault="007E1E48" w:rsidP="001066A9">
            <w:pPr>
              <w:pStyle w:val="Voettekst"/>
              <w:pBdr>
                <w:top w:val="single" w:sz="4" w:space="1" w:color="auto"/>
              </w:pBdr>
              <w:rPr>
                <w:rFonts w:ascii="RijksoverheidSansText" w:hAnsi="RijksoverheidSansText" w:cs="Arial"/>
                <w:sz w:val="16"/>
                <w:szCs w:val="16"/>
              </w:rPr>
            </w:pPr>
            <w:r>
              <w:rPr>
                <w:rFonts w:ascii="RijksoverheidSansText" w:hAnsi="RijksoverheidSansText" w:cs="Arial"/>
                <w:sz w:val="16"/>
                <w:szCs w:val="16"/>
              </w:rPr>
              <w:t>29</w:t>
            </w:r>
            <w:r w:rsidR="001066A9" w:rsidRPr="001066A9">
              <w:rPr>
                <w:rFonts w:ascii="RijksoverheidSansText" w:hAnsi="RijksoverheidSansText" w:cs="Arial"/>
                <w:sz w:val="16"/>
                <w:szCs w:val="16"/>
              </w:rPr>
              <w:t xml:space="preserve"> juni 2021</w:t>
            </w:r>
            <w:r w:rsidR="001066A9" w:rsidRPr="001066A9">
              <w:rPr>
                <w:rFonts w:ascii="RijksoverheidSansText" w:hAnsi="RijksoverheidSansText" w:cs="Arial"/>
                <w:sz w:val="16"/>
                <w:szCs w:val="16"/>
              </w:rPr>
              <w:tab/>
            </w:r>
            <w:r w:rsidR="001066A9" w:rsidRPr="001066A9">
              <w:rPr>
                <w:rFonts w:ascii="RijksoverheidSansText" w:hAnsi="RijksoverheidSansText" w:cs="Arial"/>
                <w:sz w:val="16"/>
                <w:szCs w:val="16"/>
              </w:rPr>
              <w:tab/>
              <w:t xml:space="preserve">pagina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PAGE   \* MERGEFORMAT</w:instrText>
            </w:r>
            <w:r w:rsidR="001066A9" w:rsidRPr="001066A9">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1066A9" w:rsidRPr="001066A9">
              <w:rPr>
                <w:rFonts w:ascii="RijksoverheidSansText" w:hAnsi="RijksoverheidSansText" w:cs="Arial"/>
                <w:sz w:val="16"/>
                <w:szCs w:val="16"/>
              </w:rPr>
              <w:fldChar w:fldCharType="end"/>
            </w:r>
            <w:r w:rsidR="001066A9" w:rsidRPr="001066A9">
              <w:rPr>
                <w:rFonts w:ascii="RijksoverheidSansText" w:hAnsi="RijksoverheidSansText" w:cs="Arial"/>
                <w:sz w:val="16"/>
                <w:szCs w:val="16"/>
              </w:rPr>
              <w:t xml:space="preserve"> van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 xml:space="preserve"> NUMPAGES  \# "0"  \* MERGEFORMAT </w:instrText>
            </w:r>
            <w:r w:rsidR="001066A9" w:rsidRPr="001066A9">
              <w:rPr>
                <w:rFonts w:ascii="RijksoverheidSansText" w:hAnsi="RijksoverheidSansText" w:cs="Arial"/>
                <w:sz w:val="16"/>
                <w:szCs w:val="16"/>
              </w:rPr>
              <w:fldChar w:fldCharType="separate"/>
            </w:r>
            <w:r>
              <w:rPr>
                <w:rFonts w:ascii="RijksoverheidSansText" w:hAnsi="RijksoverheidSansText" w:cs="Arial"/>
                <w:noProof/>
                <w:sz w:val="16"/>
                <w:szCs w:val="16"/>
              </w:rPr>
              <w:t>9</w:t>
            </w:r>
            <w:r w:rsidR="001066A9" w:rsidRPr="001066A9">
              <w:rPr>
                <w:rFonts w:ascii="RijksoverheidSansText" w:hAnsi="RijksoverheidSansText" w:cs="Arial"/>
                <w:sz w:val="16"/>
                <w:szCs w:val="16"/>
              </w:rPr>
              <w:fldChar w:fldCharType="end"/>
            </w:r>
          </w:p>
          <w:p w:rsidR="003E7A05" w:rsidRDefault="007E1E48" w:rsidP="001066A9">
            <w:pPr>
              <w:pStyle w:val="Voettekst"/>
              <w:pBdr>
                <w:top w:val="single" w:sz="4" w:space="1" w:color="auto"/>
              </w:pBdr>
            </w:pPr>
          </w:p>
        </w:sdtContent>
      </w:sdt>
    </w:sdtContent>
  </w:sdt>
  <w:p w:rsidR="00525274" w:rsidRDefault="0052527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274" w:rsidRDefault="00525274" w:rsidP="00525274">
      <w:pPr>
        <w:spacing w:line="240" w:lineRule="auto"/>
      </w:pPr>
      <w:r>
        <w:separator/>
      </w:r>
    </w:p>
  </w:footnote>
  <w:footnote w:type="continuationSeparator" w:id="0">
    <w:p w:rsidR="00525274" w:rsidRDefault="00525274" w:rsidP="005252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6A9" w:rsidRPr="001066A9" w:rsidRDefault="001066A9" w:rsidP="001066A9">
    <w:pPr>
      <w:pBdr>
        <w:bottom w:val="single" w:sz="4" w:space="1" w:color="auto"/>
      </w:pBdr>
      <w:tabs>
        <w:tab w:val="center" w:pos="4536"/>
        <w:tab w:val="right" w:pos="9072"/>
      </w:tabs>
      <w:spacing w:line="240" w:lineRule="auto"/>
      <w:rPr>
        <w:rFonts w:ascii="RijksoverheidSansText" w:hAnsi="RijksoverheidSansText" w:cs="Arial"/>
        <w:sz w:val="16"/>
        <w:szCs w:val="16"/>
      </w:rPr>
    </w:pPr>
    <w:r w:rsidRPr="001066A9">
      <w:rPr>
        <w:rFonts w:ascii="RijksoverheidSansText" w:hAnsi="RijksoverheidSansText" w:cs="Arial"/>
        <w:sz w:val="16"/>
        <w:szCs w:val="16"/>
      </w:rPr>
      <w:t xml:space="preserve">Bijlage </w:t>
    </w:r>
    <w:r>
      <w:rPr>
        <w:rFonts w:ascii="RijksoverheidSansText" w:hAnsi="RijksoverheidSansText" w:cs="Arial"/>
        <w:sz w:val="16"/>
        <w:szCs w:val="16"/>
      </w:rPr>
      <w:t>11</w:t>
    </w:r>
    <w:r w:rsidRPr="001066A9">
      <w:rPr>
        <w:rFonts w:ascii="RijksoverheidSansText" w:hAnsi="RijksoverheidSansText" w:cs="Arial"/>
        <w:sz w:val="16"/>
        <w:szCs w:val="16"/>
      </w:rPr>
      <w:t xml:space="preserve"> </w:t>
    </w:r>
    <w:r>
      <w:rPr>
        <w:rFonts w:ascii="RijksoverheidSansText" w:hAnsi="RijksoverheidSansText" w:cs="Arial"/>
        <w:sz w:val="16"/>
        <w:szCs w:val="16"/>
      </w:rPr>
      <w:t>Beantwoording Wensen</w:t>
    </w:r>
    <w:r w:rsidRPr="001066A9">
      <w:rPr>
        <w:rFonts w:ascii="RijksoverheidSansText" w:hAnsi="RijksoverheidSansText" w:cs="Arial"/>
        <w:sz w:val="16"/>
        <w:szCs w:val="16"/>
      </w:rPr>
      <w:t xml:space="preserve"> – Workflow engine voor hoog volume geautomatiseerde transactie verwerking – IUC20-016</w:t>
    </w:r>
  </w:p>
  <w:p w:rsidR="003E7A05" w:rsidRDefault="003E7A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A64621"/>
    <w:multiLevelType w:val="hybridMultilevel"/>
    <w:tmpl w:val="3E6E77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CE3FF2"/>
    <w:multiLevelType w:val="hybridMultilevel"/>
    <w:tmpl w:val="EF9E1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504EDF"/>
    <w:multiLevelType w:val="hybridMultilevel"/>
    <w:tmpl w:val="32C2C1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64378F"/>
    <w:multiLevelType w:val="hybridMultilevel"/>
    <w:tmpl w:val="38D232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393F2A"/>
    <w:multiLevelType w:val="multilevel"/>
    <w:tmpl w:val="A6B28514"/>
    <w:styleLink w:val="INKWens"/>
    <w:lvl w:ilvl="0">
      <w:start w:val="1"/>
      <w:numFmt w:val="decimal"/>
      <w:lvlText w:val="Wens %1."/>
      <w:lvlJc w:val="left"/>
      <w:pPr>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643146"/>
    <w:multiLevelType w:val="hybridMultilevel"/>
    <w:tmpl w:val="A642ABD2"/>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7BA447D"/>
    <w:multiLevelType w:val="hybridMultilevel"/>
    <w:tmpl w:val="68A05B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237DDD"/>
    <w:multiLevelType w:val="hybridMultilevel"/>
    <w:tmpl w:val="A95C9D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6E3525A"/>
    <w:multiLevelType w:val="hybridMultilevel"/>
    <w:tmpl w:val="0C3008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DD67826"/>
    <w:multiLevelType w:val="hybridMultilevel"/>
    <w:tmpl w:val="3A123A6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F8C2A20"/>
    <w:multiLevelType w:val="hybridMultilevel"/>
    <w:tmpl w:val="B2EA58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5C43182"/>
    <w:multiLevelType w:val="hybridMultilevel"/>
    <w:tmpl w:val="F566F4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0131D71"/>
    <w:multiLevelType w:val="hybridMultilevel"/>
    <w:tmpl w:val="5C0837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0567EB"/>
    <w:multiLevelType w:val="hybridMultilevel"/>
    <w:tmpl w:val="DA2EC3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37B578E"/>
    <w:multiLevelType w:val="hybridMultilevel"/>
    <w:tmpl w:val="41E8BA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2AF263D"/>
    <w:multiLevelType w:val="hybridMultilevel"/>
    <w:tmpl w:val="79FA12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C9C6A0B"/>
    <w:multiLevelType w:val="hybridMultilevel"/>
    <w:tmpl w:val="D42AF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74F68AE"/>
    <w:multiLevelType w:val="hybridMultilevel"/>
    <w:tmpl w:val="41BEA09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8070482"/>
    <w:multiLevelType w:val="hybridMultilevel"/>
    <w:tmpl w:val="4BE4D8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7"/>
  </w:num>
  <w:num w:numId="4">
    <w:abstractNumId w:val="20"/>
  </w:num>
  <w:num w:numId="5">
    <w:abstractNumId w:val="0"/>
  </w:num>
  <w:num w:numId="6">
    <w:abstractNumId w:val="6"/>
  </w:num>
  <w:num w:numId="7">
    <w:abstractNumId w:val="3"/>
  </w:num>
  <w:num w:numId="8">
    <w:abstractNumId w:val="12"/>
  </w:num>
  <w:num w:numId="9">
    <w:abstractNumId w:val="17"/>
  </w:num>
  <w:num w:numId="10">
    <w:abstractNumId w:val="2"/>
  </w:num>
  <w:num w:numId="11">
    <w:abstractNumId w:val="19"/>
  </w:num>
  <w:num w:numId="12">
    <w:abstractNumId w:val="16"/>
  </w:num>
  <w:num w:numId="13">
    <w:abstractNumId w:val="21"/>
  </w:num>
  <w:num w:numId="14">
    <w:abstractNumId w:val="15"/>
  </w:num>
  <w:num w:numId="15">
    <w:abstractNumId w:val="10"/>
  </w:num>
  <w:num w:numId="16">
    <w:abstractNumId w:val="9"/>
  </w:num>
  <w:num w:numId="17">
    <w:abstractNumId w:val="11"/>
  </w:num>
  <w:num w:numId="18">
    <w:abstractNumId w:val="18"/>
  </w:num>
  <w:num w:numId="19">
    <w:abstractNumId w:val="13"/>
  </w:num>
  <w:num w:numId="20">
    <w:abstractNumId w:val="5"/>
  </w:num>
  <w:num w:numId="21">
    <w:abstractNumId w:val="22"/>
  </w:num>
  <w:num w:numId="22">
    <w:abstractNumId w:val="8"/>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274"/>
    <w:rsid w:val="000E4513"/>
    <w:rsid w:val="000F0A32"/>
    <w:rsid w:val="001066A9"/>
    <w:rsid w:val="00123231"/>
    <w:rsid w:val="00150B77"/>
    <w:rsid w:val="001962D2"/>
    <w:rsid w:val="001E10EF"/>
    <w:rsid w:val="00207837"/>
    <w:rsid w:val="00210A0C"/>
    <w:rsid w:val="002344F0"/>
    <w:rsid w:val="0026117A"/>
    <w:rsid w:val="002819EC"/>
    <w:rsid w:val="002A6674"/>
    <w:rsid w:val="002D7C03"/>
    <w:rsid w:val="002E559C"/>
    <w:rsid w:val="00310B62"/>
    <w:rsid w:val="003E7A05"/>
    <w:rsid w:val="00402442"/>
    <w:rsid w:val="00407528"/>
    <w:rsid w:val="00525274"/>
    <w:rsid w:val="005F44D8"/>
    <w:rsid w:val="00607E7A"/>
    <w:rsid w:val="00632076"/>
    <w:rsid w:val="00660BA6"/>
    <w:rsid w:val="006C3F65"/>
    <w:rsid w:val="006C4352"/>
    <w:rsid w:val="006D5592"/>
    <w:rsid w:val="00711E6C"/>
    <w:rsid w:val="0078143B"/>
    <w:rsid w:val="00792803"/>
    <w:rsid w:val="007E0993"/>
    <w:rsid w:val="007E1E48"/>
    <w:rsid w:val="008137AE"/>
    <w:rsid w:val="00836FD3"/>
    <w:rsid w:val="0084708E"/>
    <w:rsid w:val="008D78C1"/>
    <w:rsid w:val="009225B4"/>
    <w:rsid w:val="009B2F24"/>
    <w:rsid w:val="009B4EE8"/>
    <w:rsid w:val="00B5160E"/>
    <w:rsid w:val="00BA68D9"/>
    <w:rsid w:val="00BD0062"/>
    <w:rsid w:val="00BF3772"/>
    <w:rsid w:val="00CC519B"/>
    <w:rsid w:val="00D76A6B"/>
    <w:rsid w:val="00E13AEF"/>
    <w:rsid w:val="00E438ED"/>
    <w:rsid w:val="00E45B7C"/>
    <w:rsid w:val="00E8370D"/>
    <w:rsid w:val="00E96209"/>
    <w:rsid w:val="00EB6264"/>
    <w:rsid w:val="00ED2DA6"/>
    <w:rsid w:val="00F106CB"/>
    <w:rsid w:val="00F14030"/>
    <w:rsid w:val="00F61F58"/>
    <w:rsid w:val="00FC3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95640F8F-C4D5-49DF-AF78-906A48A1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525274"/>
    <w:pPr>
      <w:spacing w:after="0"/>
    </w:pPr>
    <w:rPr>
      <w:rFonts w:ascii="Arial" w:eastAsia="Calibri" w:hAnsi="Arial" w:cs="Times New Roman"/>
      <w:sz w:val="19"/>
    </w:rPr>
  </w:style>
  <w:style w:type="paragraph" w:styleId="Kop1">
    <w:name w:val="heading 1"/>
    <w:aliases w:val="Section Heading,Hoofdstuk,h1,hoofdstuk,sectionHeading,Hoofdstuk-kop,BP Heading 1,Heading 1 Char Char,Tempo Heading 1,1,Hoofstuk,Level Heading 1,Überschrift 1a,Überschrift 1 ohne,a,margin,Head1,Heading apps,Heading 10,H1,H11,H12,H111,H13,H112,H"/>
    <w:basedOn w:val="Standaard"/>
    <w:next w:val="Standaard"/>
    <w:link w:val="Kop1Char"/>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9"/>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aliases w:val="ToolsHeading 3,Bold Head,bh,Level 1 - 1,Voorwoord,053,h3,subparagraaf,Sub-paragraaf,Subparagraaf,niveau3,Sub-Paragraaf,Annex Kop 3,Vet + inhoudsopg-niveau 3,3,ips_subparagraaf,Untertitel 3,Bold 12,L3,Tempo Heading 3,e,heading 3,e1,e2,e3,e4,e5"/>
    <w:basedOn w:val="Standaard"/>
    <w:next w:val="Standaard"/>
    <w:link w:val="Kop3Char"/>
    <w:unhideWhenUsed/>
    <w:qFormat/>
    <w:rsid w:val="00E45B7C"/>
    <w:pPr>
      <w:keepNext/>
      <w:widowControl w:val="0"/>
      <w:spacing w:before="240"/>
      <w:outlineLvl w:val="2"/>
    </w:pPr>
    <w:rPr>
      <w:rFonts w:eastAsiaTheme="majorEastAsia" w:cstheme="majorBidi"/>
      <w:bCs/>
      <w:i/>
      <w:kern w:val="32"/>
    </w:rPr>
  </w:style>
  <w:style w:type="paragraph" w:styleId="Kop4">
    <w:name w:val="heading 4"/>
    <w:aliases w:val="ToolsHeading 4,bullet,bl,bb,Level 2 - a,Kop 4+tab,BP Heading 4,Tempo Heading 4,SDW Heading 4,PA Micro Section,PARA4,h4,OdsKap4,Topic Sub Sub Heading,Req,Subsection,054,RFP-vraag,Specificatie,Heading 4 Char,Sub-sub-paragraaf,H4,Contrat 4"/>
    <w:basedOn w:val="Kop3"/>
    <w:next w:val="Standaard"/>
    <w:link w:val="Kop4Char"/>
    <w:unhideWhenUsed/>
    <w:qFormat/>
    <w:rsid w:val="006C4352"/>
    <w:pPr>
      <w:keepLines/>
      <w:widowControl/>
      <w:spacing w:before="200" w:line="240" w:lineRule="auto"/>
      <w:ind w:left="851" w:hanging="851"/>
      <w:outlineLvl w:val="3"/>
    </w:pPr>
    <w:rPr>
      <w:rFonts w:ascii="RijksoverheidSansHeading" w:hAnsi="RijksoverheidSansHeading"/>
      <w:b/>
      <w:bCs w:val="0"/>
      <w:i w:val="0"/>
      <w:iCs/>
      <w:color w:val="01689B"/>
      <w:kern w:val="0"/>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1 Char,hoofdstuk Char,sectionHeading Char,Hoofdstuk-kop Char,BP Heading 1 Char,Heading 1 Char Char Char,Tempo Heading 1 Char,1 Char,Hoofstuk Char,Level Heading 1 Char,Überschrift 1a Char,a Char,margin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aliases w:val="ToolsHeading 3 Char,Bold Head Char,bh Char,Level 1 - 1 Char,Voorwoord Char,053 Char,h3 Char,subparagraaf Char,Sub-paragraaf Char,Subparagraaf Char,niveau3 Char,Sub-Paragraaf Char,Annex Kop 3 Char,Vet + inhoudsopg-niveau 3 Char,3 Char,L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customStyle="1" w:styleId="INKBijlage">
    <w:name w:val="INK Bijlage"/>
    <w:basedOn w:val="Kop1"/>
    <w:next w:val="Standaard"/>
    <w:link w:val="INKBijlageChar"/>
    <w:qFormat/>
    <w:rsid w:val="00525274"/>
    <w:pPr>
      <w:keepNext/>
      <w:keepLines/>
      <w:widowControl/>
      <w:spacing w:before="480" w:after="240" w:line="240" w:lineRule="auto"/>
      <w:contextualSpacing w:val="0"/>
    </w:pPr>
    <w:rPr>
      <w:rFonts w:ascii="RijksoverheidSansHeading" w:hAnsi="RijksoverheidSansHeading"/>
      <w:b/>
      <w:color w:val="01689B"/>
      <w:spacing w:val="5"/>
      <w:kern w:val="0"/>
      <w:sz w:val="28"/>
      <w:szCs w:val="24"/>
    </w:rPr>
  </w:style>
  <w:style w:type="character" w:customStyle="1" w:styleId="INKBijlageChar">
    <w:name w:val="INK Bijlage Char"/>
    <w:basedOn w:val="Standaardalinea-lettertype"/>
    <w:link w:val="INKBijlage"/>
    <w:rsid w:val="00525274"/>
    <w:rPr>
      <w:rFonts w:ascii="RijksoverheidSansHeading" w:eastAsiaTheme="majorEastAsia" w:hAnsi="RijksoverheidSansHeading" w:cstheme="majorBidi"/>
      <w:b/>
      <w:bCs/>
      <w:color w:val="01689B"/>
      <w:spacing w:val="5"/>
      <w:sz w:val="28"/>
      <w:szCs w:val="24"/>
    </w:rPr>
  </w:style>
  <w:style w:type="paragraph" w:styleId="Koptekst">
    <w:name w:val="header"/>
    <w:basedOn w:val="Standaard"/>
    <w:link w:val="KoptekstChar"/>
    <w:uiPriority w:val="99"/>
    <w:unhideWhenUsed/>
    <w:rsid w:val="005252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25274"/>
    <w:rPr>
      <w:rFonts w:ascii="Arial" w:eastAsia="Calibri" w:hAnsi="Arial" w:cs="Times New Roman"/>
      <w:sz w:val="19"/>
    </w:rPr>
  </w:style>
  <w:style w:type="paragraph" w:styleId="Voettekst">
    <w:name w:val="footer"/>
    <w:basedOn w:val="Standaard"/>
    <w:link w:val="VoettekstChar"/>
    <w:uiPriority w:val="99"/>
    <w:unhideWhenUsed/>
    <w:rsid w:val="005252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25274"/>
    <w:rPr>
      <w:rFonts w:ascii="Arial" w:eastAsia="Calibri" w:hAnsi="Arial" w:cs="Times New Roman"/>
      <w:sz w:val="19"/>
    </w:rPr>
  </w:style>
  <w:style w:type="table" w:customStyle="1" w:styleId="Tabelraster2">
    <w:name w:val="Tabelraster2"/>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F14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k">
    <w:name w:val="Work"/>
    <w:basedOn w:val="Standaard"/>
    <w:link w:val="WorkChar"/>
    <w:qFormat/>
    <w:rsid w:val="008D78C1"/>
    <w:pPr>
      <w:autoSpaceDE w:val="0"/>
      <w:autoSpaceDN w:val="0"/>
      <w:adjustRightInd w:val="0"/>
    </w:pPr>
    <w:rPr>
      <w:rFonts w:cs="Arial"/>
      <w:color w:val="000000"/>
      <w:sz w:val="20"/>
    </w:rPr>
  </w:style>
  <w:style w:type="character" w:customStyle="1" w:styleId="WorkChar">
    <w:name w:val="Work Char"/>
    <w:basedOn w:val="Standaardalinea-lettertype"/>
    <w:link w:val="Work"/>
    <w:rsid w:val="008D78C1"/>
    <w:rPr>
      <w:rFonts w:ascii="Arial" w:eastAsia="Calibri" w:hAnsi="Arial" w:cs="Arial"/>
      <w:color w:val="000000"/>
      <w:sz w:val="20"/>
    </w:rPr>
  </w:style>
  <w:style w:type="table" w:customStyle="1" w:styleId="Tabelraster21">
    <w:name w:val="Tabelraster21"/>
    <w:basedOn w:val="Standaardtabel"/>
    <w:next w:val="Tabelraster"/>
    <w:rsid w:val="001962D2"/>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2">
    <w:name w:val="Tabelraster22"/>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3">
    <w:name w:val="Tabelraster23"/>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150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rsid w:val="002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o1">
    <w:name w:val="Nivo 1"/>
    <w:basedOn w:val="Lijstalinea"/>
    <w:link w:val="Nivo1Char"/>
    <w:rsid w:val="00E8370D"/>
    <w:pPr>
      <w:numPr>
        <w:numId w:val="4"/>
      </w:numPr>
    </w:pPr>
    <w:rPr>
      <w:rFonts w:ascii="Tahoma" w:hAnsi="Tahoma" w:cs="Tahoma"/>
      <w:i/>
      <w:spacing w:val="5"/>
      <w:sz w:val="28"/>
      <w:szCs w:val="28"/>
    </w:rPr>
  </w:style>
  <w:style w:type="character" w:customStyle="1" w:styleId="Nivo1Char">
    <w:name w:val="Nivo 1 Char"/>
    <w:basedOn w:val="Standaardalinea-lettertype"/>
    <w:link w:val="Nivo1"/>
    <w:rsid w:val="00E8370D"/>
    <w:rPr>
      <w:rFonts w:ascii="Tahoma" w:eastAsia="Calibri" w:hAnsi="Tahoma" w:cs="Tahoma"/>
      <w:i/>
      <w:spacing w:val="5"/>
      <w:sz w:val="28"/>
      <w:szCs w:val="28"/>
    </w:rPr>
  </w:style>
  <w:style w:type="paragraph" w:customStyle="1" w:styleId="Nivo2">
    <w:name w:val="Nivo 2"/>
    <w:basedOn w:val="Lijstalinea"/>
    <w:rsid w:val="00E8370D"/>
    <w:pPr>
      <w:numPr>
        <w:ilvl w:val="1"/>
        <w:numId w:val="4"/>
      </w:numPr>
    </w:pPr>
    <w:rPr>
      <w:b/>
      <w:spacing w:val="5"/>
      <w:sz w:val="18"/>
    </w:rPr>
  </w:style>
  <w:style w:type="paragraph" w:customStyle="1" w:styleId="Nivo3">
    <w:name w:val="Nivo 3"/>
    <w:basedOn w:val="Lijstalinea"/>
    <w:rsid w:val="00E8370D"/>
    <w:pPr>
      <w:numPr>
        <w:ilvl w:val="2"/>
        <w:numId w:val="4"/>
      </w:numPr>
    </w:pPr>
    <w:rPr>
      <w:i/>
      <w:spacing w:val="5"/>
      <w:sz w:val="18"/>
    </w:rPr>
  </w:style>
  <w:style w:type="character" w:customStyle="1" w:styleId="LijstalineaChar">
    <w:name w:val="Lijstalinea Char"/>
    <w:basedOn w:val="Standaardalinea-lettertype"/>
    <w:link w:val="Lijstalinea"/>
    <w:uiPriority w:val="34"/>
    <w:rsid w:val="00E8370D"/>
    <w:rPr>
      <w:rFonts w:ascii="Arial" w:eastAsia="Calibri" w:hAnsi="Arial" w:cs="Times New Roman"/>
      <w:sz w:val="19"/>
    </w:rPr>
  </w:style>
  <w:style w:type="character" w:customStyle="1" w:styleId="Kop4Char">
    <w:name w:val="Kop 4 Char"/>
    <w:aliases w:val="ToolsHeading 4 Char,bullet Char,bl Char,bb Char,Level 2 - a Char,Kop 4+tab Char,BP Heading 4 Char,Tempo Heading 4 Char,SDW Heading 4 Char,PA Micro Section Char,PARA4 Char,h4 Char,OdsKap4 Char,Topic Sub Sub Heading Char,Req Char,054 Char"/>
    <w:basedOn w:val="Standaardalinea-lettertype"/>
    <w:link w:val="Kop4"/>
    <w:rsid w:val="006C4352"/>
    <w:rPr>
      <w:rFonts w:ascii="RijksoverheidSansHeading" w:eastAsiaTheme="majorEastAsia" w:hAnsi="RijksoverheidSansHeading" w:cstheme="majorBidi"/>
      <w:b/>
      <w:iCs/>
      <w:color w:val="01689B"/>
      <w:sz w:val="24"/>
      <w:szCs w:val="26"/>
    </w:rPr>
  </w:style>
  <w:style w:type="numbering" w:customStyle="1" w:styleId="Hoofdstuknummeringstijl">
    <w:name w:val="Hoofdstuknummering stijl"/>
    <w:uiPriority w:val="99"/>
    <w:rsid w:val="006C4352"/>
    <w:pPr>
      <w:numPr>
        <w:numId w:val="5"/>
      </w:numPr>
    </w:pPr>
  </w:style>
  <w:style w:type="paragraph" w:customStyle="1" w:styleId="Default">
    <w:name w:val="Default"/>
    <w:link w:val="DefaultChar"/>
    <w:qFormat/>
    <w:rsid w:val="00210A0C"/>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210A0C"/>
    <w:rPr>
      <w:rFonts w:ascii="Arial" w:eastAsia="Calibri" w:hAnsi="Arial" w:cs="BAFCC A+ Univers"/>
      <w:color w:val="000000"/>
      <w:sz w:val="19"/>
      <w:szCs w:val="24"/>
      <w:lang w:eastAsia="nl-NL"/>
    </w:rPr>
  </w:style>
  <w:style w:type="table" w:customStyle="1" w:styleId="Tabelraster5">
    <w:name w:val="Tabelraster5"/>
    <w:basedOn w:val="Standaardtabel"/>
    <w:next w:val="Tabelraster"/>
    <w:uiPriority w:val="59"/>
    <w:rsid w:val="00210A0C"/>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Wens">
    <w:name w:val="INK Wens"/>
    <w:basedOn w:val="Geenlijst"/>
    <w:uiPriority w:val="99"/>
    <w:rsid w:val="001066A9"/>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EF920-01EA-412F-B960-88457B2B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1920</Words>
  <Characters>10562</Characters>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2021-06-29T13:34:00Z</dcterms:created>
  <dcterms:modified xsi:type="dcterms:W3CDTF">2021-06-29T13:34:00Z</dcterms:modified>
  <cp:version>1.0</cp:version>
</cp:coreProperties>
</file>